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535" w:rsidRDefault="00073A63">
      <w:pPr>
        <w:spacing w:line="276" w:lineRule="auto"/>
        <w:jc w:val="center"/>
      </w:pPr>
      <w:r>
        <w:t>Г</w:t>
      </w:r>
      <w:r>
        <w:t>ОСУДАРСТВЕННОЕ АВТОНОМНОЕ ПРОФЕССИОНАЛЬНОЕ</w:t>
      </w:r>
    </w:p>
    <w:p w:rsidR="00733535" w:rsidRDefault="00073A63">
      <w:pPr>
        <w:spacing w:line="276" w:lineRule="auto"/>
        <w:jc w:val="center"/>
      </w:pPr>
      <w:r>
        <w:t>ОБРАЗОВАТЕЛЬНОЕ УЧРЕЖДЕНИЕ</w:t>
      </w:r>
    </w:p>
    <w:p w:rsidR="00733535" w:rsidRDefault="00073A63">
      <w:pPr>
        <w:spacing w:line="276" w:lineRule="auto"/>
        <w:jc w:val="center"/>
      </w:pPr>
      <w:r>
        <w:t>«АКБУЛАКСКИЙ ПОЛИТЕХНИЧЕСКИЙ ТЕХНИКУМ»</w:t>
      </w:r>
    </w:p>
    <w:p w:rsidR="00733535" w:rsidRDefault="00733535">
      <w:pPr>
        <w:suppressAutoHyphens/>
        <w:adjustRightInd w:val="0"/>
        <w:jc w:val="center"/>
        <w:rPr>
          <w:sz w:val="28"/>
          <w:szCs w:val="28"/>
        </w:rPr>
      </w:pPr>
    </w:p>
    <w:p w:rsidR="00733535" w:rsidRDefault="00733535">
      <w:pPr>
        <w:spacing w:line="360" w:lineRule="auto"/>
      </w:pPr>
    </w:p>
    <w:p w:rsidR="00733535" w:rsidRDefault="00733535">
      <w:pPr>
        <w:spacing w:line="276" w:lineRule="auto"/>
        <w:ind w:firstLine="705"/>
        <w:rPr>
          <w:b/>
        </w:rPr>
      </w:pPr>
    </w:p>
    <w:p w:rsidR="00733535" w:rsidRDefault="00733535">
      <w:pPr>
        <w:spacing w:line="276" w:lineRule="auto"/>
        <w:ind w:firstLine="705"/>
        <w:jc w:val="center"/>
        <w:rPr>
          <w:b/>
        </w:rPr>
      </w:pPr>
    </w:p>
    <w:p w:rsidR="00733535" w:rsidRDefault="00733535">
      <w:pPr>
        <w:spacing w:after="200" w:line="276" w:lineRule="auto"/>
        <w:rPr>
          <w:sz w:val="28"/>
          <w:szCs w:val="28"/>
        </w:rPr>
      </w:pPr>
    </w:p>
    <w:p w:rsidR="00733535" w:rsidRDefault="00733535">
      <w:pPr>
        <w:spacing w:after="200" w:line="276" w:lineRule="auto"/>
        <w:rPr>
          <w:sz w:val="28"/>
          <w:szCs w:val="28"/>
        </w:rPr>
      </w:pPr>
    </w:p>
    <w:p w:rsidR="00733535" w:rsidRDefault="00733535">
      <w:pPr>
        <w:spacing w:after="200" w:line="276" w:lineRule="auto"/>
        <w:rPr>
          <w:sz w:val="28"/>
          <w:szCs w:val="28"/>
        </w:rPr>
      </w:pPr>
    </w:p>
    <w:p w:rsidR="00733535" w:rsidRDefault="00733535">
      <w:pPr>
        <w:spacing w:after="200" w:line="276" w:lineRule="auto"/>
        <w:jc w:val="center"/>
        <w:rPr>
          <w:sz w:val="28"/>
          <w:szCs w:val="28"/>
        </w:rPr>
      </w:pPr>
    </w:p>
    <w:p w:rsidR="00733535" w:rsidRDefault="00073A63">
      <w:pPr>
        <w:pStyle w:val="a4"/>
        <w:ind w:left="0"/>
        <w:jc w:val="center"/>
        <w:rPr>
          <w:b/>
        </w:rPr>
      </w:pPr>
      <w:r>
        <w:rPr>
          <w:b/>
        </w:rPr>
        <w:t>РАБОЧАЯ ПРОГРАММА УЧЕБНОЙ ДИСЦИПЛИНЫ</w:t>
      </w:r>
    </w:p>
    <w:p w:rsidR="00733535" w:rsidRDefault="00073A63">
      <w:pPr>
        <w:pStyle w:val="a4"/>
        <w:ind w:left="0"/>
        <w:jc w:val="center"/>
      </w:pPr>
      <w:r>
        <w:t>ОУП.05 «Информатика</w:t>
      </w:r>
      <w:r>
        <w:rPr>
          <w:b/>
        </w:rPr>
        <w:t>»</w:t>
      </w:r>
      <w:r>
        <w:rPr>
          <w:b/>
          <w:sz w:val="32"/>
          <w:szCs w:val="32"/>
        </w:rPr>
        <w:t xml:space="preserve">  </w:t>
      </w:r>
      <w:r>
        <w:t>(1</w:t>
      </w:r>
      <w:r>
        <w:t>12</w:t>
      </w:r>
      <w:r>
        <w:t xml:space="preserve"> часов)</w:t>
      </w:r>
    </w:p>
    <w:p w:rsidR="00733535" w:rsidRDefault="00073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z w:val="28"/>
          <w:szCs w:val="28"/>
        </w:rPr>
        <w:t xml:space="preserve"> специальности:</w:t>
      </w:r>
    </w:p>
    <w:p w:rsidR="00733535" w:rsidRDefault="00073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38.02.08. «Торговое дело»</w:t>
      </w: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tbl>
      <w:tblPr>
        <w:tblW w:w="9341" w:type="dxa"/>
        <w:tblLook w:val="04A0" w:firstRow="1" w:lastRow="0" w:firstColumn="1" w:lastColumn="0" w:noHBand="0" w:noVBand="1"/>
      </w:tblPr>
      <w:tblGrid>
        <w:gridCol w:w="3290"/>
        <w:gridCol w:w="6051"/>
      </w:tblGrid>
      <w:tr w:rsidR="00733535">
        <w:tc>
          <w:tcPr>
            <w:tcW w:w="3290" w:type="dxa"/>
          </w:tcPr>
          <w:p w:rsidR="00733535" w:rsidRDefault="00733535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051" w:type="dxa"/>
          </w:tcPr>
          <w:p w:rsidR="00733535" w:rsidRDefault="00073A6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торговому делу</w:t>
            </w:r>
          </w:p>
          <w:p w:rsidR="00733535" w:rsidRDefault="00073A6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  <w:tr w:rsidR="00733535">
        <w:tc>
          <w:tcPr>
            <w:tcW w:w="3290" w:type="dxa"/>
          </w:tcPr>
          <w:p w:rsidR="00733535" w:rsidRDefault="00733535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051" w:type="dxa"/>
          </w:tcPr>
          <w:p w:rsidR="00733535" w:rsidRDefault="00073A6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Нормативный срок освоения: </w:t>
            </w:r>
            <w:r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года 10 месяцев</w:t>
            </w:r>
          </w:p>
        </w:tc>
      </w:tr>
      <w:tr w:rsidR="00733535">
        <w:tc>
          <w:tcPr>
            <w:tcW w:w="3290" w:type="dxa"/>
          </w:tcPr>
          <w:p w:rsidR="00733535" w:rsidRDefault="00733535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051" w:type="dxa"/>
          </w:tcPr>
          <w:p w:rsidR="00733535" w:rsidRDefault="00073A6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База обучения: </w:t>
            </w:r>
            <w:r>
              <w:rPr>
                <w:sz w:val="28"/>
                <w:szCs w:val="28"/>
                <w:u w:val="single"/>
              </w:rPr>
              <w:t>основное общее образование</w:t>
            </w:r>
          </w:p>
        </w:tc>
      </w:tr>
    </w:tbl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33535" w:rsidRDefault="00733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33535" w:rsidRDefault="00073A63">
      <w:pPr>
        <w:pStyle w:val="a4"/>
        <w:ind w:left="0"/>
        <w:jc w:val="center"/>
      </w:pPr>
      <w:r>
        <w:t>Акбулак</w:t>
      </w:r>
      <w:r>
        <w:t xml:space="preserve"> ,2025</w:t>
      </w:r>
    </w:p>
    <w:p w:rsidR="00733535" w:rsidRDefault="00733535">
      <w:pPr>
        <w:pStyle w:val="a4"/>
        <w:ind w:left="1422"/>
        <w:jc w:val="center"/>
      </w:pPr>
    </w:p>
    <w:p w:rsidR="00073A63" w:rsidRDefault="00073A6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073A63" w:rsidRDefault="00073A6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073A63" w:rsidRDefault="00073A63">
      <w:pPr>
        <w:pStyle w:val="1"/>
        <w:ind w:left="1422" w:right="3"/>
        <w:jc w:val="center"/>
        <w:rPr>
          <w:spacing w:val="-2"/>
        </w:rPr>
      </w:pPr>
    </w:p>
    <w:p w:rsidR="00073A63" w:rsidRDefault="00073A63" w:rsidP="00073A63">
      <w:pPr>
        <w:pStyle w:val="1"/>
        <w:ind w:left="1422" w:right="3"/>
        <w:rPr>
          <w:spacing w:val="-2"/>
        </w:rPr>
      </w:pPr>
      <w:bookmarkStart w:id="0" w:name="_GoBack"/>
      <w:r w:rsidRPr="00073A63">
        <w:rPr>
          <w:noProof/>
          <w:spacing w:val="-2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178051</wp:posOffset>
            </wp:positionH>
            <wp:positionV relativeFrom="paragraph">
              <wp:posOffset>-635</wp:posOffset>
            </wp:positionV>
            <wp:extent cx="7023735" cy="9916271"/>
            <wp:effectExtent l="0" t="0" r="5715" b="8890"/>
            <wp:wrapThrough wrapText="bothSides">
              <wp:wrapPolygon edited="0">
                <wp:start x="0" y="0"/>
                <wp:lineTo x="0" y="21578"/>
                <wp:lineTo x="21559" y="21578"/>
                <wp:lineTo x="21559" y="0"/>
                <wp:lineTo x="0" y="0"/>
              </wp:wrapPolygon>
            </wp:wrapThrough>
            <wp:docPr id="1" name="Рисунок 1" descr="F:\Программы 1 курс  2025-2026\Сайт\ТД 025\Программы\Инфор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ограммы 1 курс  2025-2026\Сайт\ТД 025\Программы\Информатик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735" cy="991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33535" w:rsidRDefault="00073A63">
      <w:pPr>
        <w:pStyle w:val="1"/>
        <w:ind w:left="1422" w:right="3"/>
        <w:jc w:val="center"/>
      </w:pPr>
      <w:r>
        <w:rPr>
          <w:spacing w:val="-2"/>
        </w:rPr>
        <w:lastRenderedPageBreak/>
        <w:t>СОДЕРЖАНИЕ</w:t>
      </w:r>
    </w:p>
    <w:p w:rsidR="00733535" w:rsidRDefault="00733535">
      <w:pPr>
        <w:pStyle w:val="a4"/>
        <w:spacing w:before="94"/>
        <w:ind w:left="0"/>
        <w:rPr>
          <w:b/>
          <w:sz w:val="20"/>
        </w:rPr>
      </w:pPr>
    </w:p>
    <w:tbl>
      <w:tblPr>
        <w:tblW w:w="0" w:type="auto"/>
        <w:tblInd w:w="15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7789"/>
        <w:gridCol w:w="825"/>
      </w:tblGrid>
      <w:tr w:rsidR="00733535">
        <w:trPr>
          <w:trHeight w:val="570"/>
        </w:trPr>
        <w:tc>
          <w:tcPr>
            <w:tcW w:w="674" w:type="dxa"/>
          </w:tcPr>
          <w:p w:rsidR="00733535" w:rsidRDefault="0073353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733535" w:rsidRDefault="00733535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733535">
        <w:trPr>
          <w:trHeight w:val="642"/>
        </w:trPr>
        <w:tc>
          <w:tcPr>
            <w:tcW w:w="674" w:type="dxa"/>
          </w:tcPr>
          <w:p w:rsidR="00733535" w:rsidRDefault="0073353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733535">
        <w:trPr>
          <w:trHeight w:val="966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733535">
        <w:trPr>
          <w:trHeight w:val="780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733535">
        <w:trPr>
          <w:trHeight w:val="781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733535">
        <w:trPr>
          <w:trHeight w:val="779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733535">
        <w:trPr>
          <w:trHeight w:val="782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spacing w:before="2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733535">
        <w:trPr>
          <w:trHeight w:val="570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733535">
        <w:trPr>
          <w:trHeight w:val="643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733535">
        <w:trPr>
          <w:trHeight w:val="570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733535">
        <w:trPr>
          <w:trHeight w:val="940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:rsidR="00733535" w:rsidRDefault="00073A63">
            <w:pPr>
              <w:pStyle w:val="TableParagraph"/>
              <w:spacing w:before="52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733535">
        <w:trPr>
          <w:trHeight w:val="940"/>
        </w:trPr>
        <w:tc>
          <w:tcPr>
            <w:tcW w:w="674" w:type="dxa"/>
          </w:tcPr>
          <w:p w:rsidR="00733535" w:rsidRDefault="00073A63">
            <w:pPr>
              <w:pStyle w:val="TableParagraph"/>
              <w:spacing w:before="2"/>
              <w:ind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:rsidR="00733535" w:rsidRDefault="00073A63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733535" w:rsidRDefault="00073A63">
            <w:pPr>
              <w:pStyle w:val="TableParagraph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</w:tr>
    </w:tbl>
    <w:p w:rsidR="00733535" w:rsidRDefault="00733535">
      <w:pPr>
        <w:pStyle w:val="TableParagraph"/>
        <w:jc w:val="right"/>
        <w:rPr>
          <w:b/>
          <w:sz w:val="28"/>
        </w:rPr>
        <w:sectPr w:rsidR="00733535">
          <w:footerReference w:type="default" r:id="rId9"/>
          <w:pgSz w:w="11910" w:h="16840"/>
          <w:pgMar w:top="1040" w:right="708" w:bottom="1120" w:left="141" w:header="0" w:footer="934" w:gutter="0"/>
          <w:pgNumType w:start="2"/>
          <w:cols w:space="720"/>
        </w:sectPr>
      </w:pPr>
    </w:p>
    <w:p w:rsidR="00733535" w:rsidRDefault="00073A63">
      <w:pPr>
        <w:spacing w:before="59"/>
        <w:ind w:left="4175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733535" w:rsidRDefault="00073A63">
      <w:pPr>
        <w:pStyle w:val="a6"/>
        <w:numPr>
          <w:ilvl w:val="0"/>
          <w:numId w:val="1"/>
        </w:numPr>
        <w:tabs>
          <w:tab w:val="left" w:pos="2557"/>
        </w:tabs>
        <w:spacing w:before="321" w:line="322" w:lineRule="exact"/>
        <w:ind w:left="2557" w:hanging="288"/>
        <w:rPr>
          <w:sz w:val="28"/>
        </w:rPr>
      </w:pPr>
      <w:r>
        <w:rPr>
          <w:sz w:val="28"/>
        </w:rPr>
        <w:t>Рабочая программа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733535" w:rsidRDefault="00073A63">
      <w:pPr>
        <w:pStyle w:val="2"/>
        <w:spacing w:line="322" w:lineRule="exact"/>
        <w:ind w:left="1561" w:firstLine="0"/>
      </w:pPr>
      <w:r>
        <w:rPr>
          <w:spacing w:val="-2"/>
        </w:rPr>
        <w:t>требованиями:</w:t>
      </w:r>
    </w:p>
    <w:p w:rsidR="00733535" w:rsidRDefault="00073A63">
      <w:pPr>
        <w:pStyle w:val="a6"/>
        <w:numPr>
          <w:ilvl w:val="1"/>
          <w:numId w:val="1"/>
        </w:numPr>
        <w:tabs>
          <w:tab w:val="left" w:pos="2653"/>
        </w:tabs>
        <w:ind w:right="137" w:firstLine="707"/>
        <w:rPr>
          <w:sz w:val="28"/>
        </w:rPr>
      </w:pPr>
      <w:r>
        <w:rPr>
          <w:sz w:val="28"/>
        </w:rPr>
        <w:t xml:space="preserve">ФГОС среднего общего </w:t>
      </w:r>
      <w:r>
        <w:rPr>
          <w:sz w:val="28"/>
        </w:rPr>
        <w:t>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z w:val="28"/>
        </w:rPr>
        <w:t>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733535" w:rsidRDefault="00073A63">
      <w:pPr>
        <w:pStyle w:val="a4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733535" w:rsidRDefault="00073A63">
      <w:pPr>
        <w:pStyle w:val="a6"/>
        <w:numPr>
          <w:ilvl w:val="1"/>
          <w:numId w:val="1"/>
        </w:numPr>
        <w:tabs>
          <w:tab w:val="left" w:pos="2592"/>
        </w:tabs>
        <w:spacing w:line="322" w:lineRule="exact"/>
        <w:ind w:left="2592" w:hanging="323"/>
        <w:rPr>
          <w:sz w:val="28"/>
        </w:rPr>
      </w:pPr>
      <w:r>
        <w:rPr>
          <w:sz w:val="28"/>
        </w:rPr>
        <w:t>ФГОС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733535" w:rsidRDefault="00073A63">
      <w:pPr>
        <w:pStyle w:val="a4"/>
        <w:ind w:right="145"/>
        <w:jc w:val="both"/>
      </w:pPr>
      <w:r>
        <w:t xml:space="preserve">38.02.08 Торговое дело (Приказ Министерства образования и науки РФ от 19 июля 2023 г. N 548 "Об утверждении </w:t>
      </w:r>
      <w:r>
        <w:t>федерального государственного образовательного стандарта среднего профессионального образования по специальности 38.02.08 Торговое дело");</w:t>
      </w:r>
    </w:p>
    <w:p w:rsidR="00733535" w:rsidRDefault="00073A63">
      <w:pPr>
        <w:pStyle w:val="a6"/>
        <w:numPr>
          <w:ilvl w:val="0"/>
          <w:numId w:val="2"/>
        </w:numPr>
        <w:tabs>
          <w:tab w:val="left" w:pos="2567"/>
        </w:tabs>
        <w:spacing w:before="1"/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</w:t>
      </w:r>
      <w:r>
        <w:rPr>
          <w:sz w:val="28"/>
        </w:rPr>
        <w:t>й программы среднего общего образования» (далее – ФОП СОО);</w:t>
      </w:r>
    </w:p>
    <w:p w:rsidR="00733535" w:rsidRDefault="00073A63">
      <w:pPr>
        <w:pStyle w:val="a6"/>
        <w:numPr>
          <w:ilvl w:val="0"/>
          <w:numId w:val="2"/>
        </w:numPr>
        <w:tabs>
          <w:tab w:val="left" w:pos="2524"/>
        </w:tabs>
        <w:ind w:right="144" w:firstLine="707"/>
        <w:rPr>
          <w:sz w:val="28"/>
        </w:rPr>
      </w:pPr>
      <w:r>
        <w:rPr>
          <w:sz w:val="28"/>
        </w:rPr>
        <w:t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</w:t>
      </w:r>
      <w:r>
        <w:rPr>
          <w:sz w:val="28"/>
        </w:rPr>
        <w:t xml:space="preserve">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733535" w:rsidRDefault="00073A63">
      <w:pPr>
        <w:pStyle w:val="a6"/>
        <w:numPr>
          <w:ilvl w:val="0"/>
          <w:numId w:val="2"/>
        </w:numPr>
        <w:tabs>
          <w:tab w:val="left" w:pos="2507"/>
        </w:tabs>
        <w:ind w:right="142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</w:t>
      </w:r>
      <w:r>
        <w:rPr>
          <w:sz w:val="28"/>
        </w:rPr>
        <w:t>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</w:t>
      </w:r>
      <w:r>
        <w:rPr>
          <w:sz w:val="28"/>
        </w:rPr>
        <w:t>нения технологий дистанционного и электронного обучения»;</w:t>
      </w:r>
    </w:p>
    <w:p w:rsidR="00733535" w:rsidRDefault="00073A63">
      <w:pPr>
        <w:pStyle w:val="2"/>
        <w:ind w:left="2269" w:firstLine="0"/>
        <w:jc w:val="both"/>
      </w:pP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учетом:</w:t>
      </w:r>
    </w:p>
    <w:p w:rsidR="00733535" w:rsidRDefault="00073A63">
      <w:pPr>
        <w:pStyle w:val="a6"/>
        <w:numPr>
          <w:ilvl w:val="0"/>
          <w:numId w:val="2"/>
        </w:numPr>
        <w:tabs>
          <w:tab w:val="left" w:pos="2493"/>
        </w:tabs>
        <w:spacing w:before="2"/>
        <w:ind w:right="140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</w:t>
      </w:r>
    </w:p>
    <w:p w:rsidR="00733535" w:rsidRDefault="00073A63">
      <w:pPr>
        <w:pStyle w:val="a6"/>
        <w:numPr>
          <w:ilvl w:val="0"/>
          <w:numId w:val="1"/>
        </w:numPr>
        <w:tabs>
          <w:tab w:val="left" w:pos="2774"/>
        </w:tabs>
        <w:ind w:left="1561" w:right="139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«Информатика» направлено на достижение следующих </w:t>
      </w:r>
      <w:r>
        <w:rPr>
          <w:b/>
          <w:sz w:val="28"/>
        </w:rPr>
        <w:t>целей:</w:t>
      </w:r>
    </w:p>
    <w:p w:rsidR="00733535" w:rsidRDefault="00073A63">
      <w:pPr>
        <w:pStyle w:val="a6"/>
        <w:numPr>
          <w:ilvl w:val="0"/>
          <w:numId w:val="3"/>
        </w:numPr>
        <w:tabs>
          <w:tab w:val="left" w:pos="2553"/>
        </w:tabs>
        <w:ind w:right="145" w:firstLine="707"/>
        <w:rPr>
          <w:sz w:val="28"/>
        </w:rPr>
      </w:pPr>
      <w:r>
        <w:rPr>
          <w:sz w:val="28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:rsidR="00733535" w:rsidRDefault="00073A63">
      <w:pPr>
        <w:pStyle w:val="a6"/>
        <w:numPr>
          <w:ilvl w:val="0"/>
          <w:numId w:val="3"/>
        </w:numPr>
        <w:tabs>
          <w:tab w:val="left" w:pos="2623"/>
        </w:tabs>
        <w:ind w:right="140" w:firstLine="707"/>
        <w:rPr>
          <w:sz w:val="28"/>
        </w:rPr>
      </w:pPr>
      <w:r>
        <w:rPr>
          <w:sz w:val="28"/>
        </w:rPr>
        <w:t>овладение умениями применять, анализировать, п</w:t>
      </w:r>
      <w:r>
        <w:rPr>
          <w:sz w:val="28"/>
        </w:rPr>
        <w:t>реобразовывать информационные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3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этом цифровые технологии, в том числе при изучении других дисциплин;</w:t>
      </w:r>
    </w:p>
    <w:p w:rsidR="00733535" w:rsidRDefault="00073A63">
      <w:pPr>
        <w:pStyle w:val="a6"/>
        <w:numPr>
          <w:ilvl w:val="0"/>
          <w:numId w:val="3"/>
        </w:numPr>
        <w:tabs>
          <w:tab w:val="left" w:pos="2624"/>
        </w:tabs>
        <w:spacing w:line="340" w:lineRule="exact"/>
        <w:ind w:left="2624" w:hanging="355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14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творческих</w:t>
      </w:r>
    </w:p>
    <w:p w:rsidR="00733535" w:rsidRDefault="00733535">
      <w:pPr>
        <w:pStyle w:val="a6"/>
        <w:spacing w:line="340" w:lineRule="exact"/>
        <w:rPr>
          <w:sz w:val="28"/>
        </w:rPr>
        <w:sectPr w:rsidR="00733535">
          <w:pgSz w:w="11910" w:h="16840"/>
          <w:pgMar w:top="1380" w:right="708" w:bottom="1140" w:left="141" w:header="0" w:footer="934" w:gutter="0"/>
          <w:cols w:space="720"/>
        </w:sectPr>
      </w:pPr>
    </w:p>
    <w:p w:rsidR="00733535" w:rsidRDefault="00073A63">
      <w:pPr>
        <w:pStyle w:val="a4"/>
        <w:spacing w:before="74" w:line="242" w:lineRule="auto"/>
        <w:ind w:right="145"/>
        <w:jc w:val="both"/>
      </w:pPr>
      <w:r>
        <w:lastRenderedPageBreak/>
        <w:t>способностей путем осв</w:t>
      </w:r>
      <w:r>
        <w:t>оения и использования методов информатики и цифровых технологий при изучении различных учебных предметов;</w:t>
      </w:r>
    </w:p>
    <w:p w:rsidR="00733535" w:rsidRDefault="00073A63">
      <w:pPr>
        <w:pStyle w:val="a6"/>
        <w:numPr>
          <w:ilvl w:val="0"/>
          <w:numId w:val="3"/>
        </w:numPr>
        <w:tabs>
          <w:tab w:val="left" w:pos="2623"/>
        </w:tabs>
        <w:ind w:right="143" w:firstLine="707"/>
        <w:rPr>
          <w:sz w:val="28"/>
        </w:rPr>
      </w:pPr>
      <w:r>
        <w:rPr>
          <w:sz w:val="28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733535" w:rsidRDefault="00073A63">
      <w:pPr>
        <w:pStyle w:val="a6"/>
        <w:numPr>
          <w:ilvl w:val="0"/>
          <w:numId w:val="3"/>
        </w:numPr>
        <w:tabs>
          <w:tab w:val="left" w:pos="2623"/>
        </w:tabs>
        <w:ind w:right="143" w:firstLine="707"/>
        <w:rPr>
          <w:sz w:val="28"/>
        </w:rPr>
      </w:pPr>
      <w:r>
        <w:rPr>
          <w:sz w:val="28"/>
        </w:rPr>
        <w:t>приобретение опыта использования цифровых техн</w:t>
      </w:r>
      <w:r>
        <w:rPr>
          <w:sz w:val="28"/>
        </w:rPr>
        <w:t>ологий в индивидуальной и коллективной учебной и познавательной, в том числе проектной деятельности.</w:t>
      </w:r>
    </w:p>
    <w:p w:rsidR="00733535" w:rsidRDefault="00073A63">
      <w:pPr>
        <w:pStyle w:val="a6"/>
        <w:numPr>
          <w:ilvl w:val="0"/>
          <w:numId w:val="1"/>
        </w:numPr>
        <w:tabs>
          <w:tab w:val="left" w:pos="2549"/>
        </w:tabs>
        <w:spacing w:line="320" w:lineRule="exact"/>
        <w:ind w:left="2549" w:hanging="280"/>
        <w:jc w:val="both"/>
        <w:rPr>
          <w:i/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i/>
          <w:spacing w:val="-2"/>
          <w:sz w:val="28"/>
        </w:rPr>
        <w:t>углубленный.</w:t>
      </w:r>
    </w:p>
    <w:p w:rsidR="00733535" w:rsidRDefault="00073A63">
      <w:pPr>
        <w:pStyle w:val="a6"/>
        <w:numPr>
          <w:ilvl w:val="0"/>
          <w:numId w:val="1"/>
        </w:numPr>
        <w:tabs>
          <w:tab w:val="left" w:pos="2548"/>
        </w:tabs>
        <w:ind w:left="2548" w:hanging="279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часов:112</w:t>
      </w:r>
    </w:p>
    <w:p w:rsidR="00733535" w:rsidRDefault="00073A63">
      <w:pPr>
        <w:pStyle w:val="a6"/>
        <w:numPr>
          <w:ilvl w:val="0"/>
          <w:numId w:val="1"/>
        </w:numPr>
        <w:tabs>
          <w:tab w:val="left" w:pos="2530"/>
          <w:tab w:val="left" w:pos="3345"/>
          <w:tab w:val="left" w:pos="3758"/>
          <w:tab w:val="left" w:pos="4746"/>
          <w:tab w:val="left" w:pos="4882"/>
          <w:tab w:val="left" w:pos="6079"/>
          <w:tab w:val="left" w:pos="6433"/>
          <w:tab w:val="left" w:pos="8293"/>
          <w:tab w:val="left" w:pos="8805"/>
          <w:tab w:val="left" w:pos="9851"/>
          <w:tab w:val="left" w:pos="10079"/>
        </w:tabs>
        <w:ind w:left="1561" w:right="135" w:firstLine="707"/>
        <w:jc w:val="right"/>
        <w:rPr>
          <w:sz w:val="28"/>
        </w:rPr>
      </w:pPr>
      <w:r>
        <w:rPr>
          <w:sz w:val="28"/>
        </w:rPr>
        <w:t>Место</w:t>
      </w:r>
      <w:r>
        <w:rPr>
          <w:spacing w:val="-19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программы </w:t>
      </w:r>
      <w:r>
        <w:rPr>
          <w:spacing w:val="-2"/>
          <w:sz w:val="28"/>
        </w:rPr>
        <w:t>Программа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предмета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«Информатика»</w:t>
      </w:r>
      <w:r>
        <w:rPr>
          <w:sz w:val="28"/>
        </w:rPr>
        <w:tab/>
      </w:r>
      <w:r>
        <w:rPr>
          <w:spacing w:val="-2"/>
          <w:sz w:val="28"/>
        </w:rPr>
        <w:t>входит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pacing w:val="-2"/>
          <w:sz w:val="28"/>
        </w:rPr>
        <w:t>содержательный</w:t>
      </w:r>
      <w:r>
        <w:rPr>
          <w:sz w:val="28"/>
        </w:rPr>
        <w:tab/>
      </w:r>
      <w:r>
        <w:rPr>
          <w:spacing w:val="-2"/>
          <w:sz w:val="28"/>
        </w:rPr>
        <w:t>раздел</w:t>
      </w:r>
      <w:r>
        <w:rPr>
          <w:sz w:val="28"/>
        </w:rPr>
        <w:tab/>
      </w: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>среднего</w:t>
      </w:r>
    </w:p>
    <w:p w:rsidR="00733535" w:rsidRDefault="00073A63">
      <w:pPr>
        <w:pStyle w:val="a4"/>
        <w:spacing w:line="321" w:lineRule="exact"/>
      </w:pPr>
      <w:r>
        <w:t>общего</w:t>
      </w:r>
      <w:r>
        <w:rPr>
          <w:spacing w:val="-5"/>
        </w:rPr>
        <w:t xml:space="preserve"> </w:t>
      </w:r>
      <w:r>
        <w:rPr>
          <w:spacing w:val="-2"/>
        </w:rPr>
        <w:t>образования.</w:t>
      </w:r>
    </w:p>
    <w:p w:rsidR="00733535" w:rsidRDefault="00073A63">
      <w:pPr>
        <w:pStyle w:val="a4"/>
        <w:ind w:firstLine="707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общеобразовательную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12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программы</w:t>
      </w:r>
      <w:r>
        <w:rPr>
          <w:spacing w:val="58"/>
          <w:w w:val="15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rPr>
          <w:spacing w:val="-2"/>
        </w:rPr>
        <w:t>специальности</w:t>
      </w:r>
    </w:p>
    <w:p w:rsidR="00733535" w:rsidRDefault="00073A63">
      <w:pPr>
        <w:pStyle w:val="a4"/>
      </w:pPr>
      <w:r>
        <w:t>38.02.08</w:t>
      </w:r>
      <w:r>
        <w:rPr>
          <w:spacing w:val="-10"/>
        </w:rPr>
        <w:t xml:space="preserve"> </w:t>
      </w:r>
      <w:r>
        <w:t>Торговое</w:t>
      </w:r>
      <w:r>
        <w:rPr>
          <w:spacing w:val="-10"/>
        </w:rPr>
        <w:t xml:space="preserve"> </w:t>
      </w:r>
      <w:r>
        <w:rPr>
          <w:spacing w:val="-2"/>
        </w:rPr>
        <w:t>дело.</w:t>
      </w:r>
    </w:p>
    <w:p w:rsidR="00733535" w:rsidRDefault="00733535">
      <w:pPr>
        <w:pStyle w:val="a4"/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pStyle w:val="1"/>
        <w:numPr>
          <w:ilvl w:val="0"/>
          <w:numId w:val="4"/>
        </w:numPr>
        <w:tabs>
          <w:tab w:val="left" w:pos="2880"/>
        </w:tabs>
        <w:ind w:left="2880" w:hanging="359"/>
        <w:jc w:val="left"/>
      </w:pPr>
      <w:r>
        <w:lastRenderedPageBreak/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УЧЕБНОГО</w:t>
      </w:r>
    </w:p>
    <w:p w:rsidR="00733535" w:rsidRDefault="00073A63">
      <w:pPr>
        <w:spacing w:before="3"/>
        <w:ind w:left="5968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733535" w:rsidRDefault="00073A63">
      <w:pPr>
        <w:spacing w:before="321"/>
        <w:ind w:left="1561" w:right="136" w:firstLine="707"/>
        <w:jc w:val="both"/>
        <w:rPr>
          <w:b/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1"/>
          <w:sz w:val="28"/>
        </w:rPr>
        <w:t xml:space="preserve"> </w:t>
      </w:r>
      <w:r>
        <w:rPr>
          <w:sz w:val="28"/>
        </w:rPr>
        <w:t>«Информатика»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:rsidR="00733535" w:rsidRDefault="00733535">
      <w:pPr>
        <w:pStyle w:val="a4"/>
        <w:spacing w:before="1"/>
        <w:ind w:left="0"/>
        <w:rPr>
          <w:b/>
        </w:rPr>
      </w:pPr>
    </w:p>
    <w:p w:rsidR="00733535" w:rsidRDefault="00073A63">
      <w:pPr>
        <w:pStyle w:val="2"/>
        <w:numPr>
          <w:ilvl w:val="1"/>
          <w:numId w:val="4"/>
        </w:numPr>
        <w:tabs>
          <w:tab w:val="left" w:pos="2690"/>
        </w:tabs>
        <w:spacing w:line="322" w:lineRule="exact"/>
        <w:ind w:left="2690" w:hanging="421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733535" w:rsidRDefault="00073A63">
      <w:pPr>
        <w:pStyle w:val="a4"/>
        <w:tabs>
          <w:tab w:val="left" w:pos="5535"/>
          <w:tab w:val="left" w:pos="7307"/>
          <w:tab w:val="left" w:pos="8539"/>
          <w:tab w:val="left" w:pos="10515"/>
        </w:tabs>
        <w:ind w:right="142" w:firstLine="707"/>
      </w:pPr>
      <w:r>
        <w:t>ЛР 1</w:t>
      </w:r>
      <w:r>
        <w:rPr>
          <w:spacing w:val="40"/>
        </w:rPr>
        <w:t xml:space="preserve"> </w:t>
      </w:r>
      <w:r>
        <w:t>Сфо</w:t>
      </w:r>
      <w:r>
        <w:t>рмированность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позиции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 xml:space="preserve">как </w:t>
      </w:r>
      <w:r>
        <w:t>активного и ответственного члена российского общества.</w:t>
      </w:r>
    </w:p>
    <w:p w:rsidR="00733535" w:rsidRDefault="00073A63">
      <w:pPr>
        <w:pStyle w:val="a4"/>
        <w:tabs>
          <w:tab w:val="left" w:pos="4543"/>
          <w:tab w:val="left" w:pos="5517"/>
          <w:tab w:val="left" w:pos="7959"/>
          <w:tab w:val="left" w:pos="8795"/>
          <w:tab w:val="left" w:pos="9236"/>
        </w:tabs>
        <w:ind w:right="142" w:firstLine="707"/>
      </w:pPr>
      <w:r>
        <w:t>ЛР 2</w:t>
      </w:r>
      <w:r>
        <w:rPr>
          <w:spacing w:val="40"/>
        </w:rPr>
        <w:t xml:space="preserve"> </w:t>
      </w:r>
      <w:r>
        <w:t>Осознание</w:t>
      </w:r>
      <w:r>
        <w:tab/>
      </w:r>
      <w:r>
        <w:rPr>
          <w:spacing w:val="-4"/>
        </w:rPr>
        <w:t>своих</w:t>
      </w:r>
      <w:r>
        <w:tab/>
      </w:r>
      <w:r>
        <w:rPr>
          <w:spacing w:val="-2"/>
        </w:rPr>
        <w:t>конституционных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обязанностей, </w:t>
      </w:r>
      <w:r>
        <w:t>уважение закона и правопорядка.</w:t>
      </w:r>
    </w:p>
    <w:p w:rsidR="00733535" w:rsidRDefault="00073A63">
      <w:pPr>
        <w:pStyle w:val="a4"/>
        <w:tabs>
          <w:tab w:val="left" w:pos="4835"/>
          <w:tab w:val="left" w:pos="6583"/>
          <w:tab w:val="left" w:pos="7152"/>
          <w:tab w:val="left" w:pos="9678"/>
        </w:tabs>
        <w:ind w:right="136" w:firstLine="707"/>
        <w:jc w:val="right"/>
      </w:pPr>
      <w:r>
        <w:t>ЛР 3</w:t>
      </w:r>
      <w:r>
        <w:rPr>
          <w:spacing w:val="40"/>
        </w:rPr>
        <w:t xml:space="preserve"> </w:t>
      </w:r>
      <w:r>
        <w:t>Ценностное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государственным</w:t>
      </w:r>
      <w:r>
        <w:tab/>
      </w:r>
      <w:r>
        <w:rPr>
          <w:spacing w:val="-2"/>
        </w:rPr>
        <w:t xml:space="preserve">символам, </w:t>
      </w:r>
      <w:r>
        <w:t>историческому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природному</w:t>
      </w:r>
      <w:r>
        <w:rPr>
          <w:spacing w:val="40"/>
        </w:rPr>
        <w:t xml:space="preserve"> </w:t>
      </w:r>
      <w:r>
        <w:t>наследию,</w:t>
      </w:r>
      <w:r>
        <w:rPr>
          <w:spacing w:val="40"/>
        </w:rPr>
        <w:t xml:space="preserve"> </w:t>
      </w:r>
      <w:r>
        <w:t>памятникам,</w:t>
      </w:r>
      <w:r>
        <w:rPr>
          <w:spacing w:val="40"/>
        </w:rPr>
        <w:t xml:space="preserve"> </w:t>
      </w:r>
      <w:r>
        <w:t>традициям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России,</w:t>
      </w:r>
      <w:r>
        <w:rPr>
          <w:spacing w:val="-12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науке,</w:t>
      </w:r>
      <w:r>
        <w:rPr>
          <w:spacing w:val="-9"/>
        </w:rPr>
        <w:t xml:space="preserve"> </w:t>
      </w:r>
      <w:r>
        <w:t>искусстве,</w:t>
      </w:r>
      <w:r>
        <w:rPr>
          <w:spacing w:val="-6"/>
        </w:rPr>
        <w:t xml:space="preserve"> </w:t>
      </w:r>
      <w:r>
        <w:t>спорте,</w:t>
      </w:r>
      <w:r>
        <w:rPr>
          <w:spacing w:val="-8"/>
        </w:rPr>
        <w:t xml:space="preserve"> </w:t>
      </w:r>
      <w:r>
        <w:t>технологиях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труде.</w:t>
      </w:r>
    </w:p>
    <w:p w:rsidR="00733535" w:rsidRDefault="00073A63">
      <w:pPr>
        <w:pStyle w:val="a4"/>
        <w:ind w:right="143" w:firstLine="707"/>
        <w:jc w:val="both"/>
      </w:pPr>
      <w:r>
        <w:t>ЛР</w:t>
      </w:r>
      <w:r>
        <w:rPr>
          <w:spacing w:val="-3"/>
        </w:rPr>
        <w:t xml:space="preserve"> </w:t>
      </w:r>
      <w:r>
        <w:t>4 Способность оценивать ситуацию и принимать осознанные решения, ориентируясь на морально-нравственные</w:t>
      </w:r>
    </w:p>
    <w:p w:rsidR="00733535" w:rsidRDefault="00073A63">
      <w:pPr>
        <w:pStyle w:val="a4"/>
        <w:spacing w:line="321" w:lineRule="exact"/>
        <w:ind w:left="2269"/>
        <w:jc w:val="both"/>
      </w:pPr>
      <w:r>
        <w:t>ЛР</w:t>
      </w:r>
      <w:r>
        <w:rPr>
          <w:spacing w:val="-2"/>
        </w:rPr>
        <w:t xml:space="preserve"> </w:t>
      </w:r>
      <w:r>
        <w:t>5</w:t>
      </w:r>
      <w:r>
        <w:rPr>
          <w:spacing w:val="39"/>
        </w:rPr>
        <w:t xml:space="preserve">  </w:t>
      </w:r>
      <w:r>
        <w:t>н</w:t>
      </w:r>
      <w:r>
        <w:t>ормы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ценности.</w:t>
      </w:r>
    </w:p>
    <w:p w:rsidR="00733535" w:rsidRDefault="00073A63">
      <w:pPr>
        <w:pStyle w:val="a4"/>
        <w:ind w:right="141" w:firstLine="707"/>
        <w:jc w:val="both"/>
      </w:pPr>
      <w:r>
        <w:t>ЛР</w:t>
      </w:r>
      <w:r>
        <w:rPr>
          <w:spacing w:val="-5"/>
        </w:rPr>
        <w:t xml:space="preserve"> </w:t>
      </w:r>
      <w:r>
        <w:t>6</w:t>
      </w:r>
      <w:r>
        <w:rPr>
          <w:spacing w:val="75"/>
        </w:rPr>
        <w:t xml:space="preserve"> </w:t>
      </w:r>
      <w:r>
        <w:t>Эстетическое</w:t>
      </w:r>
      <w:r>
        <w:rPr>
          <w:spacing w:val="-18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миру,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эстетику</w:t>
      </w:r>
      <w:r>
        <w:rPr>
          <w:spacing w:val="-16"/>
        </w:rPr>
        <w:t xml:space="preserve"> </w:t>
      </w:r>
      <w:r>
        <w:t>быта,</w:t>
      </w:r>
      <w:r>
        <w:rPr>
          <w:spacing w:val="-18"/>
        </w:rPr>
        <w:t xml:space="preserve"> </w:t>
      </w:r>
      <w:r>
        <w:t>научного и технического творчества, спорта, труда и общественных отношений.</w:t>
      </w:r>
    </w:p>
    <w:p w:rsidR="00733535" w:rsidRDefault="00073A63">
      <w:pPr>
        <w:pStyle w:val="a4"/>
        <w:spacing w:before="2"/>
        <w:ind w:right="143" w:firstLine="707"/>
        <w:jc w:val="both"/>
      </w:pPr>
      <w:r>
        <w:t>ЛР</w:t>
      </w:r>
      <w:r>
        <w:rPr>
          <w:spacing w:val="-3"/>
        </w:rPr>
        <w:t xml:space="preserve"> </w:t>
      </w:r>
      <w:r>
        <w:t>7 Сформированность здорового и безопасного образа жизни, ответственного отношения к своему здоровью.</w:t>
      </w:r>
    </w:p>
    <w:p w:rsidR="00733535" w:rsidRDefault="00073A63">
      <w:pPr>
        <w:pStyle w:val="a4"/>
        <w:ind w:right="137" w:firstLine="707"/>
        <w:jc w:val="both"/>
      </w:pPr>
      <w:r>
        <w:t>ЛР</w:t>
      </w:r>
      <w:r>
        <w:rPr>
          <w:spacing w:val="-3"/>
        </w:rPr>
        <w:t xml:space="preserve"> </w:t>
      </w:r>
      <w:r>
        <w:t>8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деятельность.</w:t>
      </w:r>
    </w:p>
    <w:p w:rsidR="00733535" w:rsidRDefault="00073A63">
      <w:pPr>
        <w:pStyle w:val="a4"/>
        <w:tabs>
          <w:tab w:val="left" w:pos="6061"/>
          <w:tab w:val="left" w:pos="8685"/>
        </w:tabs>
        <w:ind w:right="139" w:firstLine="707"/>
        <w:jc w:val="both"/>
      </w:pPr>
      <w:r>
        <w:t>ЛР 9</w:t>
      </w:r>
      <w:r>
        <w:rPr>
          <w:spacing w:val="40"/>
        </w:rPr>
        <w:t xml:space="preserve"> </w:t>
      </w:r>
      <w:r>
        <w:t>Сформированность</w:t>
      </w:r>
      <w:r>
        <w:tab/>
      </w:r>
      <w:r>
        <w:rPr>
          <w:spacing w:val="-2"/>
        </w:rPr>
        <w:t>мировоззрения,</w:t>
      </w:r>
      <w:r>
        <w:tab/>
      </w:r>
      <w:r>
        <w:rPr>
          <w:spacing w:val="-2"/>
        </w:rPr>
        <w:t xml:space="preserve">соответствующего </w:t>
      </w:r>
      <w:r>
        <w:t>современному</w:t>
      </w:r>
      <w:r>
        <w:rPr>
          <w:spacing w:val="-15"/>
        </w:rPr>
        <w:t xml:space="preserve"> </w:t>
      </w:r>
      <w:r>
        <w:t>уровню</w:t>
      </w:r>
      <w:r>
        <w:rPr>
          <w:spacing w:val="-16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общественной</w:t>
      </w:r>
      <w:r>
        <w:rPr>
          <w:spacing w:val="-12"/>
        </w:rPr>
        <w:t xml:space="preserve"> </w:t>
      </w:r>
      <w:r>
        <w:t>практики,</w:t>
      </w:r>
      <w:r>
        <w:rPr>
          <w:spacing w:val="-18"/>
        </w:rPr>
        <w:t xml:space="preserve"> </w:t>
      </w:r>
      <w:r>
        <w:t>основанного на диалоге культур, способствующего осознанию своего места в поликультурном мире.</w:t>
      </w:r>
    </w:p>
    <w:p w:rsidR="00733535" w:rsidRDefault="00073A63">
      <w:pPr>
        <w:pStyle w:val="a4"/>
        <w:ind w:right="135" w:firstLine="707"/>
        <w:jc w:val="both"/>
      </w:pPr>
      <w:r>
        <w:t>ЛР</w:t>
      </w:r>
      <w:r>
        <w:rPr>
          <w:spacing w:val="-2"/>
        </w:rPr>
        <w:t xml:space="preserve"> </w:t>
      </w:r>
      <w:r>
        <w:t>10Осознание ценности научной деятельности, готовность осуществлять</w:t>
      </w:r>
      <w:r>
        <w:rPr>
          <w:spacing w:val="-15"/>
        </w:rPr>
        <w:t xml:space="preserve"> </w:t>
      </w:r>
      <w:r>
        <w:t>проектную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исследовательскую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индивидуально</w:t>
      </w:r>
      <w:r>
        <w:rPr>
          <w:spacing w:val="-16"/>
        </w:rPr>
        <w:t xml:space="preserve"> </w:t>
      </w:r>
      <w:r>
        <w:t xml:space="preserve">и в </w:t>
      </w:r>
      <w:r>
        <w:t>группе.</w:t>
      </w:r>
    </w:p>
    <w:p w:rsidR="00733535" w:rsidRDefault="00733535">
      <w:pPr>
        <w:pStyle w:val="a4"/>
        <w:ind w:left="0"/>
      </w:pPr>
    </w:p>
    <w:p w:rsidR="00733535" w:rsidRDefault="00073A63">
      <w:pPr>
        <w:pStyle w:val="2"/>
        <w:numPr>
          <w:ilvl w:val="1"/>
          <w:numId w:val="4"/>
        </w:numPr>
        <w:tabs>
          <w:tab w:val="left" w:pos="2690"/>
        </w:tabs>
        <w:spacing w:line="322" w:lineRule="exact"/>
        <w:ind w:left="2690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:rsidR="00733535" w:rsidRDefault="00073A63">
      <w:pPr>
        <w:pStyle w:val="a4"/>
        <w:ind w:right="140" w:firstLine="707"/>
        <w:jc w:val="both"/>
      </w:pPr>
      <w:r>
        <w:t>ЛВР 2: Проявляющий</w:t>
      </w:r>
      <w:r>
        <w:rPr>
          <w:spacing w:val="40"/>
        </w:rPr>
        <w:t xml:space="preserve"> </w:t>
      </w:r>
      <w:r>
        <w:t>активную</w:t>
      </w:r>
      <w:r>
        <w:rPr>
          <w:spacing w:val="40"/>
        </w:rPr>
        <w:t xml:space="preserve"> </w:t>
      </w:r>
      <w:r>
        <w:t>гражданскую</w:t>
      </w:r>
      <w:r>
        <w:rPr>
          <w:spacing w:val="40"/>
        </w:rPr>
        <w:t xml:space="preserve"> </w:t>
      </w:r>
      <w:r>
        <w:t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</w:t>
      </w:r>
      <w:r>
        <w:t xml:space="preserve">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733535" w:rsidRDefault="00073A63">
      <w:pPr>
        <w:pStyle w:val="a4"/>
        <w:ind w:right="135" w:firstLine="707"/>
        <w:jc w:val="both"/>
      </w:pPr>
      <w:r>
        <w:t xml:space="preserve">ЛВР 3: Соблюдающий нормы правопорядка, следующий идеалам гражданского общества, обеспечения безопасности, прав и </w:t>
      </w:r>
      <w:r>
        <w:t>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</w:t>
      </w:r>
      <w:r>
        <w:rPr>
          <w:spacing w:val="80"/>
          <w:w w:val="150"/>
        </w:rPr>
        <w:t xml:space="preserve"> </w:t>
      </w:r>
      <w:r>
        <w:t>неприятие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предупреждающий</w:t>
      </w:r>
      <w:r>
        <w:rPr>
          <w:spacing w:val="80"/>
          <w:w w:val="150"/>
        </w:rPr>
        <w:t xml:space="preserve"> </w:t>
      </w:r>
      <w:r>
        <w:t>социально</w:t>
      </w:r>
      <w:r>
        <w:rPr>
          <w:spacing w:val="80"/>
          <w:w w:val="150"/>
        </w:rPr>
        <w:t xml:space="preserve"> </w:t>
      </w:r>
      <w:r>
        <w:t>опасное</w:t>
      </w:r>
    </w:p>
    <w:p w:rsidR="00733535" w:rsidRDefault="00733535">
      <w:pPr>
        <w:pStyle w:val="a4"/>
        <w:jc w:val="both"/>
        <w:sectPr w:rsidR="00733535">
          <w:pgSz w:w="11910" w:h="16840"/>
          <w:pgMar w:top="1040" w:right="708" w:bottom="1120" w:left="141" w:header="0" w:footer="934" w:gutter="0"/>
          <w:cols w:space="720"/>
        </w:sectPr>
      </w:pPr>
    </w:p>
    <w:p w:rsidR="00733535" w:rsidRDefault="00073A63">
      <w:pPr>
        <w:pStyle w:val="a4"/>
        <w:spacing w:before="74"/>
        <w:jc w:val="both"/>
      </w:pPr>
      <w:r>
        <w:lastRenderedPageBreak/>
        <w:t>поведение</w:t>
      </w:r>
      <w:r>
        <w:rPr>
          <w:spacing w:val="-8"/>
        </w:rPr>
        <w:t xml:space="preserve"> </w:t>
      </w:r>
      <w:r>
        <w:rPr>
          <w:spacing w:val="-2"/>
        </w:rPr>
        <w:t>окружающих.</w:t>
      </w:r>
    </w:p>
    <w:p w:rsidR="00733535" w:rsidRDefault="00073A63">
      <w:pPr>
        <w:pStyle w:val="a4"/>
        <w:spacing w:before="3"/>
        <w:ind w:right="146" w:firstLine="707"/>
        <w:jc w:val="both"/>
      </w:pPr>
      <w:r>
        <w:t xml:space="preserve">ЛВР </w:t>
      </w:r>
      <w:r>
        <w:t xml:space="preserve">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:rsidR="00733535" w:rsidRDefault="00073A63">
      <w:pPr>
        <w:pStyle w:val="a4"/>
        <w:ind w:right="147" w:firstLine="707"/>
        <w:jc w:val="both"/>
      </w:pPr>
      <w:r>
        <w:t>ЛВР 6: Проявляющий уважение к людям старшего поколе</w:t>
      </w:r>
      <w:r>
        <w:t>ния и готовность к участию в социальной поддержке и волонтерских движениях.</w:t>
      </w:r>
    </w:p>
    <w:p w:rsidR="00733535" w:rsidRDefault="00073A63">
      <w:pPr>
        <w:pStyle w:val="a4"/>
        <w:ind w:right="145" w:firstLine="707"/>
        <w:jc w:val="both"/>
      </w:pPr>
      <w:r>
        <w:t>ЛВР 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33535" w:rsidRDefault="00073A63">
      <w:pPr>
        <w:pStyle w:val="a4"/>
        <w:ind w:right="144" w:firstLine="707"/>
        <w:jc w:val="both"/>
      </w:pPr>
      <w:r>
        <w:t>ЛВР 8: Проявляющий</w:t>
      </w:r>
      <w:r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733535" w:rsidRDefault="00073A63">
      <w:pPr>
        <w:pStyle w:val="a4"/>
        <w:ind w:right="137" w:firstLine="707"/>
        <w:jc w:val="both"/>
      </w:pPr>
      <w:r>
        <w:t>ЛВР 9: Соблюд</w:t>
      </w:r>
      <w:r>
        <w:t>ающий и пропагандирующий правила здорового и безопасного образа</w:t>
      </w:r>
      <w:r>
        <w:rPr>
          <w:spacing w:val="-1"/>
        </w:rPr>
        <w:t xml:space="preserve"> </w:t>
      </w:r>
      <w:r>
        <w:t>жизни, спорта; предупреждающий либо преодолевающий зависимости от</w:t>
      </w:r>
      <w:r>
        <w:rPr>
          <w:spacing w:val="-1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табака,</w:t>
      </w:r>
      <w:r>
        <w:rPr>
          <w:spacing w:val="-1"/>
        </w:rPr>
        <w:t xml:space="preserve"> </w:t>
      </w:r>
      <w:r>
        <w:t>психоактивных веществ,</w:t>
      </w:r>
      <w:r>
        <w:rPr>
          <w:spacing w:val="-1"/>
        </w:rPr>
        <w:t xml:space="preserve"> </w:t>
      </w:r>
      <w:r>
        <w:t>азартных игр и т.д. Сохраняющий психологическую устойчивость в ситуативно сложных или</w:t>
      </w:r>
      <w:r>
        <w:t xml:space="preserve"> стремительно меняющихся ситуациях.</w:t>
      </w:r>
    </w:p>
    <w:p w:rsidR="00733535" w:rsidRDefault="00073A63">
      <w:pPr>
        <w:pStyle w:val="a4"/>
        <w:spacing w:line="242" w:lineRule="auto"/>
        <w:ind w:right="145" w:firstLine="707"/>
        <w:jc w:val="both"/>
      </w:pPr>
      <w:r>
        <w:t>ЛВР 10: Заботящийся о защите окружающей среды, собственной и чужой безопасности, в том числе цифровой.</w:t>
      </w:r>
    </w:p>
    <w:p w:rsidR="00733535" w:rsidRDefault="00073A63">
      <w:pPr>
        <w:pStyle w:val="2"/>
        <w:numPr>
          <w:ilvl w:val="1"/>
          <w:numId w:val="4"/>
        </w:numPr>
        <w:tabs>
          <w:tab w:val="left" w:pos="2690"/>
        </w:tabs>
        <w:spacing w:before="316" w:line="322" w:lineRule="exact"/>
        <w:ind w:left="2690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733535" w:rsidRDefault="00073A63">
      <w:pPr>
        <w:pStyle w:val="a4"/>
        <w:ind w:right="137" w:firstLine="707"/>
        <w:jc w:val="both"/>
      </w:pPr>
      <w:r>
        <w:t>МПР</w:t>
      </w:r>
      <w:r>
        <w:rPr>
          <w:spacing w:val="-5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 xml:space="preserve">Самостоятельно формулировать и актуализировать проблему, рассматривать ее </w:t>
      </w:r>
      <w:r>
        <w:t>всесторонне;</w:t>
      </w:r>
    </w:p>
    <w:p w:rsidR="00733535" w:rsidRDefault="00073A63">
      <w:pPr>
        <w:pStyle w:val="a4"/>
        <w:spacing w:line="242" w:lineRule="auto"/>
        <w:ind w:right="139" w:firstLine="707"/>
        <w:jc w:val="both"/>
      </w:pPr>
      <w:r>
        <w:t>МПР</w:t>
      </w:r>
      <w:r>
        <w:rPr>
          <w:spacing w:val="-5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Устанавливать существенный признак или основания для сравнения, классификации и обобщения;</w:t>
      </w:r>
    </w:p>
    <w:p w:rsidR="00733535" w:rsidRDefault="00073A63">
      <w:pPr>
        <w:pStyle w:val="a4"/>
        <w:ind w:right="145" w:firstLine="707"/>
        <w:jc w:val="both"/>
      </w:pPr>
      <w:r>
        <w:t>МПР</w:t>
      </w:r>
      <w:r>
        <w:rPr>
          <w:spacing w:val="-6"/>
        </w:rPr>
        <w:t xml:space="preserve"> </w:t>
      </w:r>
      <w:r>
        <w:t>3</w:t>
      </w:r>
      <w:r>
        <w:rPr>
          <w:spacing w:val="80"/>
          <w:w w:val="150"/>
        </w:rPr>
        <w:t xml:space="preserve"> </w:t>
      </w:r>
      <w:r>
        <w:t xml:space="preserve">Выявлять закономерности и противоречия в рассматриваемых </w:t>
      </w:r>
      <w:r>
        <w:rPr>
          <w:spacing w:val="-2"/>
        </w:rPr>
        <w:t>явлениях;</w:t>
      </w:r>
    </w:p>
    <w:p w:rsidR="00733535" w:rsidRDefault="00073A63">
      <w:pPr>
        <w:pStyle w:val="a4"/>
        <w:ind w:right="136" w:firstLine="707"/>
        <w:jc w:val="both"/>
      </w:pPr>
      <w:r>
        <w:t>МПР</w:t>
      </w:r>
      <w:r>
        <w:rPr>
          <w:spacing w:val="-6"/>
        </w:rPr>
        <w:t xml:space="preserve"> </w:t>
      </w:r>
      <w:r>
        <w:t>4</w:t>
      </w:r>
      <w:r>
        <w:rPr>
          <w:spacing w:val="80"/>
          <w:w w:val="150"/>
        </w:rPr>
        <w:t xml:space="preserve"> </w:t>
      </w:r>
      <w:r>
        <w:t>Способность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готовность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самостоятельному</w:t>
      </w:r>
      <w:r>
        <w:rPr>
          <w:spacing w:val="-14"/>
        </w:rPr>
        <w:t xml:space="preserve"> </w:t>
      </w:r>
      <w:r>
        <w:t>поиску</w:t>
      </w:r>
      <w:r>
        <w:rPr>
          <w:spacing w:val="-14"/>
        </w:rPr>
        <w:t xml:space="preserve"> </w:t>
      </w:r>
      <w:r>
        <w:t xml:space="preserve">методов решения </w:t>
      </w:r>
      <w:r>
        <w:t>практических задач, применению различных методов познания;</w:t>
      </w:r>
    </w:p>
    <w:p w:rsidR="00733535" w:rsidRDefault="00073A63">
      <w:pPr>
        <w:pStyle w:val="a4"/>
        <w:ind w:right="139" w:firstLine="707"/>
        <w:jc w:val="both"/>
      </w:pPr>
      <w:r>
        <w:t>МПР</w:t>
      </w:r>
      <w:r>
        <w:rPr>
          <w:spacing w:val="-6"/>
        </w:rPr>
        <w:t xml:space="preserve"> </w:t>
      </w:r>
      <w:r>
        <w:t>5</w:t>
      </w:r>
      <w:r>
        <w:rPr>
          <w:spacing w:val="80"/>
          <w:w w:val="150"/>
        </w:rPr>
        <w:t xml:space="preserve"> </w:t>
      </w:r>
      <w:r>
        <w:t>Овладение</w:t>
      </w:r>
      <w:r>
        <w:rPr>
          <w:spacing w:val="-3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получению</w:t>
      </w:r>
      <w:r>
        <w:rPr>
          <w:spacing w:val="-4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33535" w:rsidRDefault="00073A63">
      <w:pPr>
        <w:pStyle w:val="a4"/>
        <w:ind w:right="145" w:firstLine="707"/>
        <w:jc w:val="both"/>
      </w:pPr>
      <w:r>
        <w:t>МПР</w:t>
      </w:r>
      <w:r>
        <w:rPr>
          <w:spacing w:val="-5"/>
        </w:rPr>
        <w:t xml:space="preserve"> </w:t>
      </w:r>
      <w:r>
        <w:t>6</w:t>
      </w:r>
      <w:r>
        <w:rPr>
          <w:spacing w:val="80"/>
        </w:rPr>
        <w:t xml:space="preserve"> </w:t>
      </w:r>
      <w:r>
        <w:t>Формирование научного типа мышления, владение научной терминологией, ключевыми понятиями и методами;</w:t>
      </w:r>
    </w:p>
    <w:p w:rsidR="00733535" w:rsidRDefault="00073A63">
      <w:pPr>
        <w:pStyle w:val="a4"/>
        <w:ind w:right="145" w:firstLine="707"/>
        <w:jc w:val="both"/>
      </w:pPr>
      <w:r>
        <w:t>МПР</w:t>
      </w:r>
      <w:r>
        <w:rPr>
          <w:spacing w:val="-4"/>
        </w:rPr>
        <w:t xml:space="preserve"> </w:t>
      </w:r>
      <w:r>
        <w:t>7 Ставить и формулировать собственные задачи в образовательной деятельности и жизненных ситуациях;</w:t>
      </w:r>
    </w:p>
    <w:p w:rsidR="00733535" w:rsidRDefault="00073A63">
      <w:pPr>
        <w:pStyle w:val="a4"/>
        <w:tabs>
          <w:tab w:val="left" w:pos="2709"/>
          <w:tab w:val="left" w:pos="3404"/>
          <w:tab w:val="left" w:pos="4237"/>
          <w:tab w:val="left" w:pos="5587"/>
          <w:tab w:val="left" w:pos="6131"/>
          <w:tab w:val="left" w:pos="7530"/>
          <w:tab w:val="left" w:pos="8928"/>
          <w:tab w:val="left" w:pos="10505"/>
        </w:tabs>
        <w:ind w:right="137" w:firstLine="707"/>
        <w:jc w:val="right"/>
      </w:pPr>
      <w:r>
        <w:t>МПР 8</w:t>
      </w:r>
      <w:r>
        <w:tab/>
        <w:t>Выявлять</w:t>
      </w:r>
      <w:r>
        <w:rPr>
          <w:spacing w:val="40"/>
        </w:rPr>
        <w:t xml:space="preserve"> </w:t>
      </w:r>
      <w:r>
        <w:t>причинно-следственные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актуализировать </w:t>
      </w:r>
      <w:r>
        <w:rPr>
          <w:spacing w:val="-2"/>
        </w:rPr>
        <w:t>задачу,</w:t>
      </w:r>
      <w:r>
        <w:tab/>
      </w:r>
      <w:r>
        <w:rPr>
          <w:spacing w:val="-2"/>
        </w:rPr>
        <w:t>выдвигать</w:t>
      </w:r>
      <w:r>
        <w:tab/>
      </w:r>
      <w:r>
        <w:rPr>
          <w:spacing w:val="-2"/>
        </w:rPr>
        <w:t>гипотезу</w:t>
      </w:r>
      <w:r>
        <w:tab/>
      </w:r>
      <w:r>
        <w:rPr>
          <w:spacing w:val="-6"/>
        </w:rPr>
        <w:t>ее</w:t>
      </w:r>
      <w:r>
        <w:tab/>
      </w:r>
      <w:r>
        <w:rPr>
          <w:spacing w:val="-2"/>
        </w:rPr>
        <w:t>решения,</w:t>
      </w:r>
      <w:r>
        <w:tab/>
      </w:r>
      <w:r>
        <w:rPr>
          <w:spacing w:val="-2"/>
        </w:rPr>
        <w:t>находить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4"/>
        </w:rPr>
        <w:t xml:space="preserve">для </w:t>
      </w:r>
      <w:r>
        <w:t>доказательства своих утверждений, задавать параметры и критерии решения;</w:t>
      </w:r>
    </w:p>
    <w:p w:rsidR="00733535" w:rsidRDefault="00073A63">
      <w:pPr>
        <w:pStyle w:val="a4"/>
        <w:ind w:right="146" w:firstLine="707"/>
        <w:jc w:val="both"/>
      </w:pPr>
      <w:r>
        <w:t>МПР</w:t>
      </w:r>
      <w:r>
        <w:rPr>
          <w:spacing w:val="-5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Осуществлять целенаправленный поиск переноса средств и способов действия в профессиональную среду;</w:t>
      </w:r>
    </w:p>
    <w:p w:rsidR="00733535" w:rsidRDefault="00073A63">
      <w:pPr>
        <w:pStyle w:val="a4"/>
        <w:ind w:right="137" w:firstLine="707"/>
        <w:jc w:val="both"/>
      </w:pPr>
      <w:r>
        <w:t>МПР</w:t>
      </w:r>
      <w:r>
        <w:rPr>
          <w:spacing w:val="-4"/>
        </w:rPr>
        <w:t xml:space="preserve"> </w:t>
      </w:r>
      <w:r>
        <w:t>10 Владеть навыками получения информации из источников разных</w:t>
      </w:r>
      <w:r>
        <w:rPr>
          <w:spacing w:val="-15"/>
        </w:rPr>
        <w:t xml:space="preserve"> </w:t>
      </w:r>
      <w:r>
        <w:t>типов,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2"/>
        </w:rPr>
        <w:t xml:space="preserve"> </w:t>
      </w:r>
      <w:r>
        <w:t>осуществлять</w:t>
      </w:r>
      <w:r>
        <w:rPr>
          <w:spacing w:val="-13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анализ,</w:t>
      </w:r>
      <w:r>
        <w:rPr>
          <w:spacing w:val="-14"/>
        </w:rPr>
        <w:t xml:space="preserve"> </w:t>
      </w:r>
      <w:r>
        <w:t>систематизацию</w:t>
      </w:r>
      <w:r>
        <w:rPr>
          <w:spacing w:val="-12"/>
        </w:rPr>
        <w:t xml:space="preserve"> </w:t>
      </w:r>
      <w:r>
        <w:rPr>
          <w:spacing w:val="-10"/>
        </w:rPr>
        <w:t>и</w:t>
      </w:r>
    </w:p>
    <w:p w:rsidR="00733535" w:rsidRDefault="00733535">
      <w:pPr>
        <w:pStyle w:val="a4"/>
        <w:jc w:val="both"/>
        <w:sectPr w:rsidR="00733535">
          <w:pgSz w:w="11910" w:h="16840"/>
          <w:pgMar w:top="1040" w:right="708" w:bottom="1120" w:left="141" w:header="0" w:footer="934" w:gutter="0"/>
          <w:cols w:space="720"/>
        </w:sectPr>
      </w:pPr>
    </w:p>
    <w:p w:rsidR="00733535" w:rsidRDefault="00073A63">
      <w:pPr>
        <w:pStyle w:val="a4"/>
        <w:spacing w:before="74"/>
        <w:jc w:val="both"/>
      </w:pPr>
      <w:r>
        <w:lastRenderedPageBreak/>
        <w:t>интерпретацию</w:t>
      </w:r>
      <w:r>
        <w:rPr>
          <w:spacing w:val="-9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rPr>
          <w:spacing w:val="-2"/>
        </w:rPr>
        <w:t>представления;</w:t>
      </w:r>
    </w:p>
    <w:p w:rsidR="00733535" w:rsidRDefault="00073A63">
      <w:pPr>
        <w:pStyle w:val="a4"/>
        <w:spacing w:before="3"/>
        <w:ind w:right="139" w:firstLine="707"/>
        <w:jc w:val="both"/>
      </w:pPr>
      <w:r>
        <w:t>МПР</w:t>
      </w:r>
      <w:r>
        <w:rPr>
          <w:spacing w:val="-5"/>
        </w:rPr>
        <w:t xml:space="preserve"> </w:t>
      </w:r>
      <w:r>
        <w:t>11</w:t>
      </w:r>
      <w:r>
        <w:rPr>
          <w:spacing w:val="40"/>
        </w:rPr>
        <w:t xml:space="preserve"> </w:t>
      </w:r>
      <w:r>
        <w:t xml:space="preserve">Создавать тексты в различных </w:t>
      </w:r>
      <w:r>
        <w:t>форматах с учетом назначения информации и целевой аудитории, выбирая оптимальную форму представления и визуализации;</w:t>
      </w:r>
    </w:p>
    <w:p w:rsidR="00733535" w:rsidRDefault="00073A63">
      <w:pPr>
        <w:pStyle w:val="a4"/>
        <w:tabs>
          <w:tab w:val="left" w:pos="5898"/>
          <w:tab w:val="left" w:pos="7785"/>
          <w:tab w:val="left" w:pos="10769"/>
        </w:tabs>
        <w:ind w:right="135" w:firstLine="707"/>
        <w:jc w:val="both"/>
      </w:pPr>
      <w:r>
        <w:t>МПР 12</w:t>
      </w:r>
      <w:r>
        <w:rPr>
          <w:spacing w:val="80"/>
        </w:rPr>
        <w:t xml:space="preserve"> </w:t>
      </w:r>
      <w:r>
        <w:t>Использовать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10"/>
        </w:rPr>
        <w:t xml:space="preserve">и </w:t>
      </w:r>
      <w:r>
        <w:t>коммуникационных</w:t>
      </w:r>
      <w:r>
        <w:rPr>
          <w:spacing w:val="-9"/>
        </w:rPr>
        <w:t xml:space="preserve"> </w:t>
      </w:r>
      <w:r>
        <w:t>технологий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когнитивных,</w:t>
      </w:r>
      <w:r>
        <w:rPr>
          <w:spacing w:val="-9"/>
        </w:rPr>
        <w:t xml:space="preserve"> </w:t>
      </w:r>
      <w:r>
        <w:t>коммуникативных</w:t>
      </w:r>
      <w:r>
        <w:rPr>
          <w:spacing w:val="-10"/>
        </w:rPr>
        <w:t xml:space="preserve"> </w:t>
      </w:r>
      <w:r>
        <w:t xml:space="preserve">и организационных задач с </w:t>
      </w:r>
      <w:r>
        <w:t>соблюдением требований эргономики, техники безопасности,</w:t>
      </w:r>
      <w:r>
        <w:rPr>
          <w:spacing w:val="-14"/>
        </w:rPr>
        <w:t xml:space="preserve"> </w:t>
      </w:r>
      <w:r>
        <w:t>гигиены,</w:t>
      </w:r>
      <w:r>
        <w:rPr>
          <w:spacing w:val="-12"/>
        </w:rPr>
        <w:t xml:space="preserve"> </w:t>
      </w:r>
      <w:r>
        <w:t>ресурсосбережения,</w:t>
      </w:r>
      <w:r>
        <w:rPr>
          <w:spacing w:val="-15"/>
        </w:rPr>
        <w:t xml:space="preserve"> </w:t>
      </w:r>
      <w:r>
        <w:t>правовых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этических</w:t>
      </w:r>
      <w:r>
        <w:rPr>
          <w:spacing w:val="-14"/>
        </w:rPr>
        <w:t xml:space="preserve"> </w:t>
      </w:r>
      <w:r>
        <w:t>норм,</w:t>
      </w:r>
      <w:r>
        <w:rPr>
          <w:spacing w:val="-15"/>
        </w:rPr>
        <w:t xml:space="preserve"> </w:t>
      </w:r>
      <w:r>
        <w:t>норм информационной безопасности;</w:t>
      </w:r>
    </w:p>
    <w:p w:rsidR="00733535" w:rsidRDefault="00073A63">
      <w:pPr>
        <w:pStyle w:val="a4"/>
        <w:ind w:right="142" w:firstLine="707"/>
        <w:jc w:val="both"/>
      </w:pPr>
      <w:r>
        <w:t>МПР</w:t>
      </w:r>
      <w:r>
        <w:rPr>
          <w:spacing w:val="-5"/>
        </w:rPr>
        <w:t xml:space="preserve"> </w:t>
      </w:r>
      <w:r>
        <w:t>13 Владеть навыками распознавания и защиты информации, информационной безопасности личности;</w:t>
      </w:r>
    </w:p>
    <w:p w:rsidR="00733535" w:rsidRDefault="00073A63">
      <w:pPr>
        <w:pStyle w:val="a4"/>
        <w:ind w:right="145" w:firstLine="707"/>
        <w:jc w:val="both"/>
      </w:pPr>
      <w:r>
        <w:t>МПР</w:t>
      </w:r>
      <w:r>
        <w:rPr>
          <w:spacing w:val="-4"/>
        </w:rPr>
        <w:t xml:space="preserve"> </w:t>
      </w:r>
      <w:r>
        <w:t xml:space="preserve">14 </w:t>
      </w:r>
      <w:r>
        <w:t>Понимать и использовать преимущества командной и индивидуальной работы;</w:t>
      </w:r>
    </w:p>
    <w:p w:rsidR="00733535" w:rsidRDefault="00073A63">
      <w:pPr>
        <w:pStyle w:val="a4"/>
        <w:spacing w:before="1"/>
        <w:ind w:right="142" w:firstLine="707"/>
        <w:jc w:val="both"/>
      </w:pPr>
      <w:r>
        <w:t>МПР</w:t>
      </w:r>
      <w:r>
        <w:rPr>
          <w:spacing w:val="-4"/>
        </w:rPr>
        <w:t xml:space="preserve"> </w:t>
      </w:r>
      <w:r>
        <w:t>15 Оценивать качество своего вклада и каждого участника команды в общий результат по разработанным критериям;</w:t>
      </w:r>
    </w:p>
    <w:p w:rsidR="00733535" w:rsidRDefault="00073A63">
      <w:pPr>
        <w:pStyle w:val="a4"/>
        <w:ind w:right="136" w:firstLine="707"/>
        <w:jc w:val="both"/>
      </w:pPr>
      <w:r>
        <w:t>МПР</w:t>
      </w:r>
      <w:r>
        <w:rPr>
          <w:spacing w:val="-6"/>
        </w:rPr>
        <w:t xml:space="preserve"> </w:t>
      </w:r>
      <w:r>
        <w:t>16</w:t>
      </w:r>
      <w:r>
        <w:rPr>
          <w:spacing w:val="40"/>
        </w:rPr>
        <w:t xml:space="preserve"> </w:t>
      </w:r>
      <w:r>
        <w:t>Самостоятельно осуществлять познавательную деятельность, выявля</w:t>
      </w:r>
      <w:r>
        <w:t>ть проблемы, ставить и формулировать собственные задачи в образовательной деятельности и жизненных ситуациях.</w:t>
      </w:r>
    </w:p>
    <w:p w:rsidR="00733535" w:rsidRDefault="00073A63">
      <w:pPr>
        <w:pStyle w:val="2"/>
        <w:numPr>
          <w:ilvl w:val="1"/>
          <w:numId w:val="4"/>
        </w:numPr>
        <w:tabs>
          <w:tab w:val="left" w:pos="2690"/>
        </w:tabs>
        <w:spacing w:before="319"/>
        <w:ind w:left="2690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733535" w:rsidRDefault="00073A63">
      <w:pPr>
        <w:pStyle w:val="a4"/>
        <w:spacing w:before="2"/>
        <w:ind w:right="141" w:firstLine="707"/>
        <w:jc w:val="both"/>
      </w:pPr>
      <w:r>
        <w:t>ПР</w:t>
      </w:r>
      <w:r>
        <w:rPr>
          <w:spacing w:val="-3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Владение</w:t>
      </w:r>
      <w:r>
        <w:rPr>
          <w:spacing w:val="-4"/>
        </w:rPr>
        <w:t xml:space="preserve"> </w:t>
      </w:r>
      <w:r>
        <w:t>представлениями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ней процессов в природе, технике и обществе;</w:t>
      </w:r>
    </w:p>
    <w:p w:rsidR="00733535" w:rsidRDefault="00073A63">
      <w:pPr>
        <w:pStyle w:val="a4"/>
        <w:ind w:right="137" w:firstLine="707"/>
        <w:jc w:val="both"/>
      </w:pPr>
      <w:r>
        <w:t>ПР</w:t>
      </w:r>
      <w:r>
        <w:rPr>
          <w:spacing w:val="-15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понятиями</w:t>
      </w:r>
      <w:r>
        <w:rPr>
          <w:spacing w:val="-18"/>
        </w:rPr>
        <w:t xml:space="preserve"> </w:t>
      </w:r>
      <w:r>
        <w:t>"и</w:t>
      </w:r>
      <w:r>
        <w:t>нформация",</w:t>
      </w:r>
      <w:r>
        <w:rPr>
          <w:spacing w:val="-17"/>
        </w:rPr>
        <w:t xml:space="preserve"> </w:t>
      </w:r>
      <w:r>
        <w:t>"информационный</w:t>
      </w:r>
      <w:r>
        <w:rPr>
          <w:spacing w:val="-18"/>
        </w:rPr>
        <w:t xml:space="preserve"> </w:t>
      </w:r>
      <w:r>
        <w:t>процесс",</w:t>
      </w:r>
      <w:r>
        <w:rPr>
          <w:spacing w:val="-17"/>
        </w:rPr>
        <w:t xml:space="preserve"> </w:t>
      </w:r>
      <w:r>
        <w:t>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</w:t>
      </w:r>
      <w:r>
        <w:t>нет; умение характеризовать большие данные, приводить примеры источников их получения и направления использования;</w:t>
      </w:r>
    </w:p>
    <w:p w:rsidR="00733535" w:rsidRDefault="00073A63">
      <w:pPr>
        <w:pStyle w:val="a4"/>
        <w:ind w:right="140" w:firstLine="707"/>
        <w:jc w:val="both"/>
      </w:pPr>
      <w:r>
        <w:t>ПР</w:t>
      </w:r>
      <w:r>
        <w:rPr>
          <w:spacing w:val="-3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функционирования современных стационарных и мобильных компьютеров; тенденций развития </w:t>
      </w:r>
      <w:r>
        <w:t>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:rsidR="00733535" w:rsidRDefault="00073A63">
      <w:pPr>
        <w:pStyle w:val="a4"/>
        <w:spacing w:before="1"/>
        <w:ind w:right="137" w:firstLine="707"/>
        <w:jc w:val="both"/>
      </w:pPr>
      <w:r>
        <w:t>ПР</w:t>
      </w:r>
      <w:r>
        <w:rPr>
          <w:spacing w:val="-1"/>
        </w:rPr>
        <w:t xml:space="preserve"> </w:t>
      </w:r>
      <w:r>
        <w:t xml:space="preserve">4 наличие представлений о компьютерных сетях и их роли в современном мире; об общих принципах разработки и функционирования </w:t>
      </w:r>
      <w:r>
        <w:rPr>
          <w:spacing w:val="-2"/>
        </w:rPr>
        <w:t>интернет-приложений;</w:t>
      </w:r>
    </w:p>
    <w:p w:rsidR="00733535" w:rsidRDefault="00073A63">
      <w:pPr>
        <w:pStyle w:val="a4"/>
        <w:ind w:right="139" w:firstLine="707"/>
        <w:jc w:val="both"/>
      </w:pPr>
      <w:r>
        <w:t>ПР</w:t>
      </w:r>
      <w:r>
        <w:rPr>
          <w:spacing w:val="-3"/>
        </w:rPr>
        <w:t xml:space="preserve"> </w:t>
      </w:r>
      <w:r>
        <w:t>5 понимание угроз информационной безопасности, использование методов и средств противодействия этим угрозам,</w:t>
      </w:r>
      <w:r>
        <w:t xml:space="preserve">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использования</w:t>
      </w:r>
      <w:r>
        <w:rPr>
          <w:spacing w:val="-18"/>
        </w:rPr>
        <w:t xml:space="preserve"> </w:t>
      </w:r>
      <w:r>
        <w:t>компьютерных</w:t>
      </w:r>
      <w:r>
        <w:rPr>
          <w:spacing w:val="-17"/>
        </w:rPr>
        <w:t xml:space="preserve"> </w:t>
      </w:r>
      <w:r>
        <w:t>программ,</w:t>
      </w:r>
      <w:r>
        <w:rPr>
          <w:spacing w:val="-18"/>
        </w:rPr>
        <w:t xml:space="preserve"> </w:t>
      </w:r>
      <w:r>
        <w:t>баз</w:t>
      </w:r>
      <w:r>
        <w:rPr>
          <w:spacing w:val="-17"/>
        </w:rPr>
        <w:t xml:space="preserve"> </w:t>
      </w:r>
      <w:r>
        <w:t>данных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работы в сети Интернет;</w:t>
      </w:r>
    </w:p>
    <w:p w:rsidR="00733535" w:rsidRDefault="00073A63">
      <w:pPr>
        <w:pStyle w:val="a4"/>
        <w:ind w:right="139" w:firstLine="707"/>
        <w:jc w:val="both"/>
      </w:pPr>
      <w:r>
        <w:t>ПР</w:t>
      </w:r>
      <w:r>
        <w:rPr>
          <w:spacing w:val="-3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понимание основных принципов дискретизации различных видов информации;</w:t>
      </w:r>
      <w:r>
        <w:rPr>
          <w:spacing w:val="64"/>
        </w:rPr>
        <w:t xml:space="preserve">  </w:t>
      </w:r>
      <w:r>
        <w:t>умение</w:t>
      </w:r>
      <w:r>
        <w:rPr>
          <w:spacing w:val="64"/>
        </w:rPr>
        <w:t xml:space="preserve">  </w:t>
      </w:r>
      <w:r>
        <w:t>определять</w:t>
      </w:r>
      <w:r>
        <w:rPr>
          <w:spacing w:val="67"/>
        </w:rPr>
        <w:t xml:space="preserve">  </w:t>
      </w:r>
      <w:r>
        <w:t>информационный</w:t>
      </w:r>
      <w:r>
        <w:rPr>
          <w:spacing w:val="64"/>
        </w:rPr>
        <w:t xml:space="preserve">  </w:t>
      </w:r>
      <w:r>
        <w:t>объем</w:t>
      </w:r>
      <w:r>
        <w:rPr>
          <w:spacing w:val="66"/>
        </w:rPr>
        <w:t xml:space="preserve">  </w:t>
      </w:r>
      <w:r>
        <w:rPr>
          <w:spacing w:val="-2"/>
        </w:rPr>
        <w:t>текстовых,</w:t>
      </w:r>
    </w:p>
    <w:p w:rsidR="00733535" w:rsidRDefault="00733535">
      <w:pPr>
        <w:pStyle w:val="a4"/>
        <w:jc w:val="both"/>
        <w:sectPr w:rsidR="00733535">
          <w:pgSz w:w="11910" w:h="16840"/>
          <w:pgMar w:top="1040" w:right="708" w:bottom="1120" w:left="141" w:header="0" w:footer="934" w:gutter="0"/>
          <w:cols w:space="720"/>
        </w:sectPr>
      </w:pPr>
    </w:p>
    <w:p w:rsidR="00733535" w:rsidRDefault="00073A63">
      <w:pPr>
        <w:pStyle w:val="a4"/>
        <w:spacing w:before="74"/>
        <w:jc w:val="both"/>
      </w:pPr>
      <w:r>
        <w:lastRenderedPageBreak/>
        <w:t>графических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звуковых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заданных</w:t>
      </w:r>
      <w:r>
        <w:rPr>
          <w:spacing w:val="-8"/>
        </w:rPr>
        <w:t xml:space="preserve"> </w:t>
      </w:r>
      <w:r>
        <w:t>пара</w:t>
      </w:r>
      <w:r>
        <w:t>метрах</w:t>
      </w:r>
      <w:r>
        <w:rPr>
          <w:spacing w:val="-4"/>
        </w:rPr>
        <w:t xml:space="preserve"> </w:t>
      </w:r>
      <w:r>
        <w:rPr>
          <w:spacing w:val="-2"/>
        </w:rPr>
        <w:t>дискретизации;</w:t>
      </w:r>
    </w:p>
    <w:p w:rsidR="00733535" w:rsidRDefault="00073A63">
      <w:pPr>
        <w:pStyle w:val="a4"/>
        <w:spacing w:before="3"/>
        <w:ind w:right="139" w:firstLine="707"/>
        <w:jc w:val="both"/>
      </w:pPr>
      <w:r>
        <w:t>ПР</w:t>
      </w:r>
      <w:r>
        <w:rPr>
          <w:spacing w:val="-2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 xml:space="preserve"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</w:t>
      </w:r>
      <w:r>
        <w:rPr>
          <w:spacing w:val="-2"/>
        </w:rPr>
        <w:t>данных;</w:t>
      </w:r>
    </w:p>
    <w:p w:rsidR="00733535" w:rsidRDefault="00073A63">
      <w:pPr>
        <w:pStyle w:val="a4"/>
        <w:ind w:right="140" w:firstLine="707"/>
        <w:jc w:val="both"/>
      </w:pPr>
      <w:r>
        <w:t>ПР</w:t>
      </w:r>
      <w:r>
        <w:rPr>
          <w:spacing w:val="-3"/>
        </w:rPr>
        <w:t xml:space="preserve"> </w:t>
      </w:r>
      <w:r>
        <w:t>8 владение теоретическ</w:t>
      </w:r>
      <w:r>
        <w:t>им аппаратом, позволяющим осуществлять представление</w:t>
      </w:r>
      <w:r>
        <w:rPr>
          <w:spacing w:val="-5"/>
        </w:rPr>
        <w:t xml:space="preserve"> </w:t>
      </w:r>
      <w:r>
        <w:t>заданного</w:t>
      </w:r>
      <w:r>
        <w:rPr>
          <w:spacing w:val="-4"/>
        </w:rPr>
        <w:t xml:space="preserve"> </w:t>
      </w:r>
      <w:r>
        <w:t>натурального</w:t>
      </w:r>
      <w:r>
        <w:rPr>
          <w:spacing w:val="-4"/>
        </w:rPr>
        <w:t xml:space="preserve"> </w:t>
      </w:r>
      <w:r>
        <w:t>числа различных</w:t>
      </w:r>
      <w:r>
        <w:rPr>
          <w:spacing w:val="-4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счисления; выполнять</w:t>
      </w:r>
      <w:r>
        <w:rPr>
          <w:spacing w:val="-16"/>
        </w:rPr>
        <w:t xml:space="preserve"> </w:t>
      </w:r>
      <w:r>
        <w:t>преобразования</w:t>
      </w:r>
      <w:r>
        <w:rPr>
          <w:spacing w:val="-15"/>
        </w:rPr>
        <w:t xml:space="preserve"> </w:t>
      </w:r>
      <w:r>
        <w:t>логических</w:t>
      </w:r>
      <w:r>
        <w:rPr>
          <w:spacing w:val="-15"/>
        </w:rPr>
        <w:t xml:space="preserve"> </w:t>
      </w:r>
      <w:r>
        <w:t>выражений,</w:t>
      </w:r>
      <w:r>
        <w:rPr>
          <w:spacing w:val="-16"/>
        </w:rPr>
        <w:t xml:space="preserve"> </w:t>
      </w:r>
      <w:r>
        <w:t>используя</w:t>
      </w:r>
      <w:r>
        <w:rPr>
          <w:spacing w:val="-15"/>
        </w:rPr>
        <w:t xml:space="preserve"> </w:t>
      </w:r>
      <w:r>
        <w:t>законы</w:t>
      </w:r>
      <w:r>
        <w:rPr>
          <w:spacing w:val="-15"/>
        </w:rPr>
        <w:t xml:space="preserve"> </w:t>
      </w:r>
      <w:r>
        <w:t>алгебры логики;</w:t>
      </w:r>
      <w:r>
        <w:rPr>
          <w:spacing w:val="-18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кратчайший</w:t>
      </w:r>
      <w:r>
        <w:rPr>
          <w:spacing w:val="-15"/>
        </w:rPr>
        <w:t xml:space="preserve"> </w:t>
      </w:r>
      <w:r>
        <w:t>путь</w:t>
      </w:r>
      <w:r>
        <w:rPr>
          <w:spacing w:val="-17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взвешенном</w:t>
      </w:r>
      <w:r>
        <w:rPr>
          <w:spacing w:val="-17"/>
        </w:rPr>
        <w:t xml:space="preserve"> </w:t>
      </w:r>
      <w:r>
        <w:t>графе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путей между вершинами ориентированного ациклического графа;</w:t>
      </w:r>
    </w:p>
    <w:p w:rsidR="00733535" w:rsidRDefault="00073A63">
      <w:pPr>
        <w:pStyle w:val="a4"/>
        <w:ind w:right="137" w:firstLine="707"/>
        <w:jc w:val="both"/>
      </w:pPr>
      <w:r>
        <w:t>ПР</w:t>
      </w:r>
      <w:r>
        <w:rPr>
          <w:spacing w:val="-2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</w:t>
      </w:r>
      <w:r>
        <w:t>ке программирования высокого уровня (Паскаль, Python, Java, C++, C#); анализировать алгоритмы с использованием таблиц трассировки; определять без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компьютера</w:t>
      </w:r>
      <w:r>
        <w:rPr>
          <w:spacing w:val="-13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несложных</w:t>
      </w:r>
      <w:r>
        <w:rPr>
          <w:spacing w:val="-12"/>
        </w:rPr>
        <w:t xml:space="preserve"> </w:t>
      </w:r>
      <w:r>
        <w:t>программ, включающих циклы, ветвления и подпрограммы,</w:t>
      </w:r>
      <w:r>
        <w:t xml:space="preserve">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</w:t>
      </w:r>
      <w:r>
        <w:rPr>
          <w:spacing w:val="-2"/>
        </w:rPr>
        <w:t>функций);</w:t>
      </w:r>
    </w:p>
    <w:p w:rsidR="00733535" w:rsidRDefault="00073A63">
      <w:pPr>
        <w:pStyle w:val="a4"/>
        <w:ind w:right="136" w:firstLine="707"/>
        <w:jc w:val="both"/>
      </w:pPr>
      <w:r>
        <w:t>ПР</w:t>
      </w:r>
      <w:r>
        <w:rPr>
          <w:spacing w:val="-1"/>
        </w:rPr>
        <w:t xml:space="preserve"> </w:t>
      </w:r>
      <w:r>
        <w:t>10</w:t>
      </w:r>
      <w:r>
        <w:rPr>
          <w:spacing w:val="80"/>
        </w:rPr>
        <w:t xml:space="preserve">  </w:t>
      </w:r>
      <w:r>
        <w:t>умение реализовать этапы решения задач на компьютере; умение реализовывать на выб</w:t>
      </w:r>
      <w:r>
        <w:t>ранном для изучения языке программирования высокого уровня (Паскаль, Python, Java, 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</w:t>
      </w:r>
      <w:r>
        <w:t>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</w:t>
      </w:r>
      <w:r>
        <w:t>го элементов, количества элементов, удовлетворяющих заданному условию); сортировку элементов массива;</w:t>
      </w:r>
    </w:p>
    <w:p w:rsidR="00733535" w:rsidRDefault="00073A63">
      <w:pPr>
        <w:pStyle w:val="a4"/>
        <w:ind w:right="135" w:firstLine="707"/>
        <w:jc w:val="both"/>
      </w:pPr>
      <w:r>
        <w:t>ПР</w:t>
      </w:r>
      <w:r>
        <w:rPr>
          <w:spacing w:val="-2"/>
        </w:rPr>
        <w:t xml:space="preserve"> </w:t>
      </w:r>
      <w:r>
        <w:t>11</w:t>
      </w:r>
      <w:r>
        <w:rPr>
          <w:spacing w:val="80"/>
          <w:w w:val="150"/>
        </w:rPr>
        <w:t xml:space="preserve">   </w:t>
      </w:r>
      <w:r>
        <w:t>умение создавать структурированные текстовые документы</w:t>
      </w:r>
      <w:r>
        <w:rPr>
          <w:spacing w:val="40"/>
        </w:rPr>
        <w:t xml:space="preserve"> </w:t>
      </w:r>
      <w:r>
        <w:t xml:space="preserve">и демонстрационные материалы с использованием возможностей современных программных средств </w:t>
      </w:r>
      <w:r>
        <w:t>и облачных сервисов; умение использовать</w:t>
      </w:r>
      <w:r>
        <w:rPr>
          <w:spacing w:val="-4"/>
        </w:rPr>
        <w:t xml:space="preserve"> </w:t>
      </w:r>
      <w:r>
        <w:t>табличные</w:t>
      </w:r>
      <w:r>
        <w:rPr>
          <w:spacing w:val="-3"/>
        </w:rPr>
        <w:t xml:space="preserve"> </w:t>
      </w:r>
      <w:r>
        <w:t>(реляционные)</w:t>
      </w:r>
      <w:r>
        <w:rPr>
          <w:spacing w:val="-6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частности,</w:t>
      </w:r>
      <w:r>
        <w:rPr>
          <w:spacing w:val="-4"/>
        </w:rPr>
        <w:t xml:space="preserve"> </w:t>
      </w:r>
      <w:r>
        <w:t xml:space="preserve">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</w:t>
      </w:r>
      <w:r>
        <w:t xml:space="preserve">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</w:t>
      </w:r>
      <w:r>
        <w:rPr>
          <w:spacing w:val="-2"/>
        </w:rPr>
        <w:t>уравнений);</w:t>
      </w:r>
    </w:p>
    <w:p w:rsidR="00733535" w:rsidRDefault="00073A63">
      <w:pPr>
        <w:pStyle w:val="a4"/>
        <w:spacing w:before="1"/>
        <w:ind w:right="136" w:firstLine="707"/>
        <w:jc w:val="both"/>
      </w:pPr>
      <w:r>
        <w:t>ПР</w:t>
      </w:r>
      <w:r>
        <w:rPr>
          <w:spacing w:val="-2"/>
        </w:rPr>
        <w:t xml:space="preserve"> </w:t>
      </w:r>
      <w:r>
        <w:t>12</w:t>
      </w:r>
      <w:r>
        <w:rPr>
          <w:spacing w:val="80"/>
          <w:w w:val="150"/>
        </w:rPr>
        <w:t xml:space="preserve">  </w:t>
      </w:r>
      <w:r>
        <w:t xml:space="preserve">умение использовать компьютерно-математические модели для </w:t>
      </w:r>
      <w:r>
        <w:t>анализа объектов и процессов: формулировать цель моделирования, выполнять</w:t>
      </w:r>
      <w:r>
        <w:rPr>
          <w:spacing w:val="-3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результатов,</w:t>
      </w:r>
      <w:r>
        <w:rPr>
          <w:spacing w:val="-3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моделирования;</w:t>
      </w:r>
      <w:r>
        <w:rPr>
          <w:spacing w:val="-2"/>
        </w:rPr>
        <w:t xml:space="preserve"> </w:t>
      </w:r>
      <w:r>
        <w:t>оценивать адекватность</w:t>
      </w:r>
      <w:r>
        <w:rPr>
          <w:spacing w:val="40"/>
        </w:rPr>
        <w:t xml:space="preserve"> </w:t>
      </w:r>
      <w:r>
        <w:t>модели</w:t>
      </w:r>
      <w:r>
        <w:rPr>
          <w:spacing w:val="40"/>
        </w:rPr>
        <w:t xml:space="preserve"> </w:t>
      </w:r>
      <w:r>
        <w:t>моделируемому</w:t>
      </w:r>
      <w:r>
        <w:rPr>
          <w:spacing w:val="40"/>
        </w:rPr>
        <w:t xml:space="preserve"> </w:t>
      </w:r>
      <w:r>
        <w:t>объекту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процессу;</w:t>
      </w:r>
      <w:r>
        <w:rPr>
          <w:spacing w:val="40"/>
        </w:rPr>
        <w:t xml:space="preserve"> </w:t>
      </w:r>
      <w:r>
        <w:t>представлять</w:t>
      </w:r>
    </w:p>
    <w:p w:rsidR="00733535" w:rsidRDefault="00733535">
      <w:pPr>
        <w:pStyle w:val="a4"/>
        <w:jc w:val="both"/>
        <w:sectPr w:rsidR="00733535">
          <w:pgSz w:w="11910" w:h="16840"/>
          <w:pgMar w:top="1040" w:right="708" w:bottom="1120" w:left="141" w:header="0" w:footer="934" w:gutter="0"/>
          <w:cols w:space="720"/>
        </w:sectPr>
      </w:pPr>
    </w:p>
    <w:p w:rsidR="00733535" w:rsidRDefault="00073A63">
      <w:pPr>
        <w:pStyle w:val="a4"/>
        <w:spacing w:before="74"/>
        <w:jc w:val="both"/>
      </w:pPr>
      <w:r>
        <w:lastRenderedPageBreak/>
        <w:t>результаты</w:t>
      </w:r>
      <w:r>
        <w:rPr>
          <w:spacing w:val="-10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нагля</w:t>
      </w:r>
      <w:r>
        <w:t>дном</w:t>
      </w:r>
      <w:r>
        <w:rPr>
          <w:spacing w:val="-9"/>
        </w:rPr>
        <w:t xml:space="preserve"> </w:t>
      </w:r>
      <w:r>
        <w:rPr>
          <w:spacing w:val="-2"/>
        </w:rPr>
        <w:t>виде;</w:t>
      </w:r>
    </w:p>
    <w:p w:rsidR="00733535" w:rsidRDefault="00073A63">
      <w:pPr>
        <w:pStyle w:val="a4"/>
        <w:spacing w:before="3"/>
        <w:ind w:right="135" w:firstLine="707"/>
        <w:jc w:val="both"/>
      </w:pPr>
      <w:r>
        <w:t>ПР</w:t>
      </w:r>
      <w:r>
        <w:rPr>
          <w:spacing w:val="-1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организовывать</w:t>
      </w:r>
      <w:r>
        <w:rPr>
          <w:spacing w:val="80"/>
        </w:rPr>
        <w:t xml:space="preserve"> </w:t>
      </w:r>
      <w:r>
        <w:t>личное</w:t>
      </w:r>
      <w:r>
        <w:rPr>
          <w:spacing w:val="80"/>
        </w:rPr>
        <w:t xml:space="preserve"> </w:t>
      </w:r>
      <w:r>
        <w:t>информационное</w:t>
      </w:r>
      <w:r>
        <w:rPr>
          <w:spacing w:val="40"/>
        </w:rPr>
        <w:t xml:space="preserve"> </w:t>
      </w:r>
      <w:r>
        <w:t xml:space="preserve">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</w:t>
      </w:r>
      <w:r>
        <w:t>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:rsidR="00733535" w:rsidRDefault="00733535">
      <w:pPr>
        <w:pStyle w:val="a4"/>
        <w:jc w:val="both"/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pStyle w:val="1"/>
        <w:numPr>
          <w:ilvl w:val="0"/>
          <w:numId w:val="4"/>
        </w:numPr>
        <w:tabs>
          <w:tab w:val="left" w:pos="4012"/>
        </w:tabs>
        <w:ind w:left="4012" w:hanging="279"/>
        <w:jc w:val="left"/>
      </w:pPr>
      <w:r>
        <w:lastRenderedPageBreak/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733535" w:rsidRDefault="00733535">
      <w:pPr>
        <w:pStyle w:val="a4"/>
        <w:spacing w:before="2"/>
        <w:ind w:left="0"/>
        <w:rPr>
          <w:b/>
        </w:rPr>
      </w:pPr>
    </w:p>
    <w:p w:rsidR="00733535" w:rsidRDefault="00073A63">
      <w:pPr>
        <w:pStyle w:val="2"/>
        <w:numPr>
          <w:ilvl w:val="1"/>
          <w:numId w:val="4"/>
        </w:numPr>
        <w:tabs>
          <w:tab w:val="left" w:pos="3626"/>
        </w:tabs>
        <w:ind w:left="3626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</w:t>
      </w:r>
      <w:r>
        <w:t>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733535" w:rsidRDefault="00733535">
      <w:pPr>
        <w:pStyle w:val="a4"/>
        <w:spacing w:before="91"/>
        <w:ind w:left="0"/>
        <w:rPr>
          <w:b/>
          <w:sz w:val="20"/>
        </w:rPr>
      </w:pPr>
    </w:p>
    <w:tbl>
      <w:tblPr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4"/>
        <w:gridCol w:w="2010"/>
        <w:gridCol w:w="2005"/>
      </w:tblGrid>
      <w:tr w:rsidR="00733535">
        <w:trPr>
          <w:trHeight w:val="1288"/>
        </w:trPr>
        <w:tc>
          <w:tcPr>
            <w:tcW w:w="5334" w:type="dxa"/>
          </w:tcPr>
          <w:p w:rsidR="00733535" w:rsidRDefault="00073A63">
            <w:pPr>
              <w:pStyle w:val="TableParagraph"/>
              <w:ind w:left="1259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ind w:left="652" w:right="464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5" w:type="dxa"/>
          </w:tcPr>
          <w:p w:rsidR="00733535" w:rsidRDefault="00073A63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733535" w:rsidRDefault="00073A63">
            <w:pPr>
              <w:pStyle w:val="TableParagraph"/>
              <w:spacing w:line="322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733535">
        <w:trPr>
          <w:trHeight w:val="642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ind w:left="10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112</w:t>
            </w:r>
          </w:p>
        </w:tc>
        <w:tc>
          <w:tcPr>
            <w:tcW w:w="2005" w:type="dxa"/>
          </w:tcPr>
          <w:p w:rsidR="00733535" w:rsidRDefault="00073A63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733535">
        <w:trPr>
          <w:trHeight w:val="644"/>
        </w:trPr>
        <w:tc>
          <w:tcPr>
            <w:tcW w:w="533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2"/>
                <w:sz w:val="28"/>
              </w:rPr>
              <w:t xml:space="preserve"> занятий</w:t>
            </w:r>
          </w:p>
        </w:tc>
        <w:tc>
          <w:tcPr>
            <w:tcW w:w="201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1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01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3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1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642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22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(если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1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2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02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spacing w:line="302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1"/>
        </w:trPr>
        <w:tc>
          <w:tcPr>
            <w:tcW w:w="5334" w:type="dxa"/>
          </w:tcPr>
          <w:p w:rsidR="00733535" w:rsidRDefault="00073A6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010" w:type="dxa"/>
          </w:tcPr>
          <w:p w:rsidR="00733535" w:rsidRDefault="00073A63">
            <w:pPr>
              <w:pStyle w:val="TableParagraph"/>
              <w:spacing w:line="301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</w:tbl>
    <w:p w:rsidR="00733535" w:rsidRDefault="00073A63">
      <w:pPr>
        <w:spacing w:before="3"/>
        <w:ind w:left="2269"/>
        <w:jc w:val="both"/>
        <w:rPr>
          <w:sz w:val="24"/>
        </w:rPr>
      </w:pPr>
      <w:r>
        <w:rPr>
          <w:sz w:val="24"/>
        </w:rPr>
        <w:t>*Промежуточная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экзамена</w:t>
      </w:r>
    </w:p>
    <w:p w:rsidR="00733535" w:rsidRDefault="00073A63">
      <w:pPr>
        <w:pStyle w:val="2"/>
        <w:ind w:left="3992" w:firstLine="0"/>
        <w:jc w:val="both"/>
      </w:pPr>
      <w:r>
        <w:t>2.2.</w:t>
      </w:r>
      <w:r>
        <w:rPr>
          <w:spacing w:val="-8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733535" w:rsidRDefault="00073A63">
      <w:pPr>
        <w:spacing w:before="48" w:line="550" w:lineRule="atLeast"/>
        <w:ind w:left="2269" w:right="1601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человека Тема 1.1. Информация и </w:t>
      </w:r>
      <w:r>
        <w:rPr>
          <w:b/>
          <w:sz w:val="24"/>
        </w:rPr>
        <w:t>информационные процессы</w:t>
      </w:r>
    </w:p>
    <w:p w:rsidR="00733535" w:rsidRDefault="00073A63">
      <w:pPr>
        <w:spacing w:before="2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Системы.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Компоненты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взаимодействие</w:t>
      </w:r>
    </w:p>
    <w:p w:rsidR="00733535" w:rsidRDefault="00073A63">
      <w:pPr>
        <w:ind w:left="1561" w:right="142" w:firstLine="707"/>
        <w:jc w:val="both"/>
        <w:rPr>
          <w:sz w:val="24"/>
        </w:rPr>
      </w:pPr>
      <w:r>
        <w:rPr>
          <w:sz w:val="24"/>
        </w:rPr>
        <w:t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информации. Информация и инфор</w:t>
      </w:r>
      <w:r>
        <w:rPr>
          <w:sz w:val="24"/>
        </w:rPr>
        <w:t>мационные процессы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Подходы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измерению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информации</w:t>
      </w:r>
    </w:p>
    <w:p w:rsidR="00733535" w:rsidRDefault="00073A63">
      <w:pPr>
        <w:spacing w:before="1"/>
        <w:ind w:left="1561" w:right="140" w:firstLine="707"/>
        <w:jc w:val="both"/>
        <w:rPr>
          <w:sz w:val="24"/>
        </w:rPr>
      </w:pPr>
      <w:r>
        <w:rPr>
          <w:sz w:val="24"/>
        </w:rPr>
        <w:t>Подходы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измерению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(содержательный,</w:t>
      </w:r>
      <w:r>
        <w:rPr>
          <w:spacing w:val="-15"/>
          <w:sz w:val="24"/>
        </w:rPr>
        <w:t xml:space="preserve"> </w:t>
      </w:r>
      <w:r>
        <w:rPr>
          <w:sz w:val="24"/>
        </w:rPr>
        <w:t>алфавитный,</w:t>
      </w:r>
      <w:r>
        <w:rPr>
          <w:spacing w:val="-15"/>
          <w:sz w:val="24"/>
        </w:rPr>
        <w:t xml:space="preserve"> </w:t>
      </w:r>
      <w:r>
        <w:rPr>
          <w:sz w:val="24"/>
        </w:rPr>
        <w:t>вероятностный). Единицы измерения информации. Информационные объекты различных видов. Универсальность дискретного (цифрового) представле</w:t>
      </w:r>
      <w:r>
        <w:rPr>
          <w:sz w:val="24"/>
        </w:rPr>
        <w:t>ния информации.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Передача и хранение информации. Определение объемов различных носителей информации. Архив </w:t>
      </w:r>
      <w:r>
        <w:rPr>
          <w:spacing w:val="-2"/>
          <w:sz w:val="24"/>
        </w:rPr>
        <w:t>информации</w:t>
      </w:r>
    </w:p>
    <w:p w:rsidR="00733535" w:rsidRDefault="00073A63">
      <w:pPr>
        <w:spacing w:line="276" w:lineRule="auto"/>
        <w:ind w:left="1561" w:right="147" w:firstLine="707"/>
        <w:jc w:val="both"/>
        <w:rPr>
          <w:b/>
          <w:sz w:val="24"/>
        </w:rPr>
      </w:pPr>
      <w:r>
        <w:rPr>
          <w:b/>
          <w:sz w:val="24"/>
        </w:rPr>
        <w:t>Тема 1.4. Компьютер и цифровое представление информации.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Устройство </w:t>
      </w:r>
      <w:r>
        <w:rPr>
          <w:b/>
          <w:spacing w:val="-2"/>
          <w:sz w:val="24"/>
        </w:rPr>
        <w:t>компьютера</w:t>
      </w:r>
    </w:p>
    <w:p w:rsidR="00733535" w:rsidRDefault="00073A63">
      <w:pPr>
        <w:spacing w:line="275" w:lineRule="exact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1.5.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Аппаратное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компьютеров</w:t>
      </w:r>
    </w:p>
    <w:p w:rsidR="00733535" w:rsidRDefault="00073A63">
      <w:pPr>
        <w:spacing w:before="41"/>
        <w:ind w:left="1561" w:right="137" w:firstLine="707"/>
        <w:jc w:val="both"/>
        <w:rPr>
          <w:sz w:val="24"/>
        </w:rPr>
      </w:pPr>
      <w:r>
        <w:rPr>
          <w:sz w:val="24"/>
        </w:rPr>
        <w:t>Принципы 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компьютеров. Принцип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открытой архитектуры. Магистраль. Аппаратное устройство компьютера. Внешняя память. Устройства ввода-вывода. Поколения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ЭВМ.</w:t>
      </w:r>
      <w:r>
        <w:rPr>
          <w:spacing w:val="-9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0"/>
          <w:sz w:val="24"/>
        </w:rPr>
        <w:t xml:space="preserve"> </w:t>
      </w:r>
      <w:r>
        <w:rPr>
          <w:sz w:val="24"/>
        </w:rPr>
        <w:t>ЭВМ</w:t>
      </w:r>
      <w:r>
        <w:rPr>
          <w:spacing w:val="-9"/>
          <w:sz w:val="24"/>
        </w:rPr>
        <w:t xml:space="preserve"> </w:t>
      </w:r>
      <w:r>
        <w:rPr>
          <w:sz w:val="24"/>
        </w:rPr>
        <w:t>5</w:t>
      </w:r>
      <w:r>
        <w:rPr>
          <w:spacing w:val="-9"/>
          <w:sz w:val="24"/>
        </w:rPr>
        <w:t xml:space="preserve"> </w:t>
      </w:r>
      <w:r>
        <w:rPr>
          <w:sz w:val="24"/>
        </w:rPr>
        <w:t>поколения.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компьютеров. Программное обеспечение: </w:t>
      </w:r>
      <w:r>
        <w:rPr>
          <w:sz w:val="24"/>
        </w:rPr>
        <w:t xml:space="preserve">классификация и его назначение, сетевое программное </w:t>
      </w:r>
      <w:r>
        <w:rPr>
          <w:spacing w:val="-2"/>
          <w:sz w:val="24"/>
        </w:rPr>
        <w:t>обеспечение</w:t>
      </w:r>
    </w:p>
    <w:p w:rsidR="00733535" w:rsidRDefault="00073A63">
      <w:pPr>
        <w:spacing w:before="1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1.6.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представления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данных.</w:t>
      </w:r>
    </w:p>
    <w:p w:rsidR="00733535" w:rsidRDefault="00073A63">
      <w:pPr>
        <w:ind w:left="2269"/>
        <w:jc w:val="both"/>
        <w:rPr>
          <w:sz w:val="24"/>
        </w:rPr>
      </w:pPr>
      <w:r>
        <w:rPr>
          <w:sz w:val="24"/>
        </w:rPr>
        <w:t>Кодирование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25"/>
          <w:sz w:val="24"/>
        </w:rPr>
        <w:t xml:space="preserve">  </w:t>
      </w:r>
      <w:r>
        <w:rPr>
          <w:sz w:val="24"/>
        </w:rPr>
        <w:t>вида.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данных:</w:t>
      </w:r>
    </w:p>
    <w:p w:rsidR="00733535" w:rsidRDefault="00733535">
      <w:pPr>
        <w:jc w:val="both"/>
        <w:rPr>
          <w:sz w:val="24"/>
        </w:rPr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spacing w:before="73" w:line="276" w:lineRule="auto"/>
        <w:ind w:left="1561" w:right="134"/>
        <w:jc w:val="both"/>
        <w:rPr>
          <w:sz w:val="24"/>
        </w:rPr>
      </w:pPr>
      <w:r>
        <w:rPr>
          <w:sz w:val="24"/>
        </w:rPr>
        <w:lastRenderedPageBreak/>
        <w:t xml:space="preserve">кодовые таблицы символов, объем текстовых данных. Кодирование информации. Представление графических данных. Представление звуковых данных. Представление </w:t>
      </w:r>
      <w:r>
        <w:rPr>
          <w:spacing w:val="-2"/>
          <w:sz w:val="24"/>
        </w:rPr>
        <w:t>видеоданных</w:t>
      </w:r>
    </w:p>
    <w:p w:rsidR="00733535" w:rsidRDefault="00073A63">
      <w:pPr>
        <w:spacing w:before="1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1.7.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Системы </w:t>
      </w:r>
      <w:r>
        <w:rPr>
          <w:b/>
          <w:spacing w:val="-2"/>
          <w:sz w:val="24"/>
        </w:rPr>
        <w:t>счисления</w:t>
      </w:r>
    </w:p>
    <w:p w:rsidR="00733535" w:rsidRDefault="00073A63">
      <w:pPr>
        <w:ind w:left="1561" w:right="139" w:firstLine="707"/>
        <w:jc w:val="both"/>
        <w:rPr>
          <w:sz w:val="24"/>
        </w:rPr>
      </w:pPr>
      <w:r>
        <w:rPr>
          <w:sz w:val="24"/>
        </w:rPr>
        <w:t>Представление о различных системах счисления, представление вещ</w:t>
      </w:r>
      <w:r>
        <w:rPr>
          <w:sz w:val="24"/>
        </w:rPr>
        <w:t>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чисел.</w:t>
      </w:r>
      <w:r>
        <w:rPr>
          <w:spacing w:val="40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6"/>
          <w:sz w:val="24"/>
        </w:rPr>
        <w:t xml:space="preserve"> </w:t>
      </w:r>
      <w:r>
        <w:rPr>
          <w:sz w:val="24"/>
        </w:rPr>
        <w:t>из одной позиционной системы счисления в другую. Арифметические действия в позиционных системах счисления.</w:t>
      </w:r>
    </w:p>
    <w:p w:rsidR="00733535" w:rsidRDefault="00073A63">
      <w:pPr>
        <w:spacing w:before="1"/>
        <w:ind w:left="1561" w:right="144" w:firstLine="707"/>
        <w:jc w:val="both"/>
        <w:rPr>
          <w:b/>
          <w:sz w:val="24"/>
        </w:rPr>
      </w:pPr>
      <w:r>
        <w:rPr>
          <w:b/>
          <w:sz w:val="24"/>
        </w:rPr>
        <w:t xml:space="preserve">Тема 1.8. Элементы комбинаторики, теории множеств и математической </w:t>
      </w:r>
      <w:r>
        <w:rPr>
          <w:b/>
          <w:spacing w:val="-2"/>
          <w:sz w:val="24"/>
        </w:rPr>
        <w:t>логики</w:t>
      </w:r>
    </w:p>
    <w:p w:rsidR="00733535" w:rsidRDefault="00073A63">
      <w:pPr>
        <w:ind w:left="1561" w:right="142" w:firstLine="707"/>
        <w:jc w:val="both"/>
        <w:rPr>
          <w:sz w:val="24"/>
        </w:rPr>
      </w:pPr>
      <w:r>
        <w:rPr>
          <w:sz w:val="24"/>
        </w:rPr>
        <w:t>О</w:t>
      </w:r>
      <w:r>
        <w:rPr>
          <w:sz w:val="24"/>
        </w:rPr>
        <w:t xml:space="preserve">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</w:t>
      </w:r>
      <w:r>
        <w:rPr>
          <w:sz w:val="24"/>
        </w:rPr>
        <w:t>способом</w:t>
      </w:r>
    </w:p>
    <w:p w:rsidR="00733535" w:rsidRDefault="00073A63">
      <w:pPr>
        <w:ind w:left="2269" w:right="1973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1.9.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Компьютерные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локальные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Интернет Тема 1.10. Интернет. Адресация в сети Интернет</w:t>
      </w:r>
    </w:p>
    <w:p w:rsidR="00733535" w:rsidRDefault="00073A63">
      <w:pPr>
        <w:ind w:left="1561" w:right="139" w:firstLine="707"/>
        <w:jc w:val="both"/>
        <w:rPr>
          <w:sz w:val="24"/>
        </w:rPr>
      </w:pPr>
      <w:r>
        <w:rPr>
          <w:sz w:val="24"/>
        </w:rPr>
        <w:t>Компьютерные сети их классификация. Работа в локальной сети. Топологии локальных сетей. Обмен данными. Глобальная сеть Интернет. IP-адресация</w:t>
      </w:r>
      <w:r>
        <w:rPr>
          <w:sz w:val="24"/>
        </w:rPr>
        <w:t>. Правовые основы работы в сети Интернет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1.11.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Службы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Интернета</w:t>
      </w:r>
    </w:p>
    <w:p w:rsidR="00733535" w:rsidRDefault="00073A63">
      <w:pPr>
        <w:ind w:left="1561" w:right="136" w:firstLine="707"/>
        <w:jc w:val="both"/>
        <w:rPr>
          <w:sz w:val="24"/>
        </w:rPr>
      </w:pPr>
      <w:r>
        <w:rPr>
          <w:sz w:val="24"/>
        </w:rPr>
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</w:t>
      </w:r>
      <w:r>
        <w:rPr>
          <w:sz w:val="24"/>
        </w:rPr>
        <w:t>остоверность информации в Интернете. Расширенный поиск информации в сети Интернет</w:t>
      </w:r>
    </w:p>
    <w:p w:rsidR="00733535" w:rsidRDefault="00073A63">
      <w:pPr>
        <w:spacing w:before="1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1.12.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Сетевое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хранение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цифрового</w:t>
      </w:r>
      <w:r>
        <w:rPr>
          <w:b/>
          <w:spacing w:val="-2"/>
          <w:sz w:val="24"/>
        </w:rPr>
        <w:t xml:space="preserve"> контента</w:t>
      </w:r>
    </w:p>
    <w:p w:rsidR="00733535" w:rsidRDefault="00073A63">
      <w:pPr>
        <w:ind w:left="1561" w:right="143" w:firstLine="707"/>
        <w:jc w:val="both"/>
        <w:rPr>
          <w:sz w:val="24"/>
        </w:rPr>
      </w:pPr>
      <w:r>
        <w:rPr>
          <w:sz w:val="24"/>
        </w:rPr>
        <w:t xml:space="preserve">Организация личного информационного пространства. Облачные хранилища данных. Разделение прав доступа в облачных </w:t>
      </w:r>
      <w:r>
        <w:rPr>
          <w:sz w:val="24"/>
        </w:rPr>
        <w:t>хранилищах. Коллективная работа над документами. Соблюдение мер безопасности, предотвращающих незаконное распространение персональных данных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1.13.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Информационная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безопасность</w:t>
      </w:r>
    </w:p>
    <w:p w:rsidR="00733535" w:rsidRDefault="00073A63">
      <w:pPr>
        <w:spacing w:before="41" w:line="276" w:lineRule="auto"/>
        <w:ind w:left="1561" w:right="138" w:firstLine="707"/>
        <w:jc w:val="both"/>
        <w:rPr>
          <w:sz w:val="24"/>
        </w:rPr>
      </w:pPr>
      <w:r>
        <w:rPr>
          <w:sz w:val="24"/>
        </w:rPr>
        <w:t xml:space="preserve">Информационная безопасность. Защита информации. Информационная безопасность </w:t>
      </w:r>
      <w:r>
        <w:rPr>
          <w:sz w:val="24"/>
        </w:rPr>
        <w:t>в мире, России. Вредоносные программы. Антивирусные программы. Безопасность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7"/>
          <w:sz w:val="24"/>
        </w:rPr>
        <w:t xml:space="preserve"> </w:t>
      </w:r>
      <w:r>
        <w:rPr>
          <w:sz w:val="24"/>
        </w:rPr>
        <w:t>(сетевые</w:t>
      </w:r>
      <w:r>
        <w:rPr>
          <w:spacing w:val="-9"/>
          <w:sz w:val="24"/>
        </w:rPr>
        <w:t xml:space="preserve"> </w:t>
      </w:r>
      <w:r>
        <w:rPr>
          <w:sz w:val="24"/>
        </w:rPr>
        <w:t>угрозы,</w:t>
      </w:r>
      <w:r>
        <w:rPr>
          <w:spacing w:val="-9"/>
          <w:sz w:val="24"/>
        </w:rPr>
        <w:t xml:space="preserve"> </w:t>
      </w:r>
      <w:r>
        <w:rPr>
          <w:sz w:val="24"/>
        </w:rPr>
        <w:t>мошенничество).</w:t>
      </w:r>
      <w:r>
        <w:rPr>
          <w:spacing w:val="-9"/>
          <w:sz w:val="24"/>
        </w:rPr>
        <w:t xml:space="preserve"> </w:t>
      </w:r>
      <w:r>
        <w:rPr>
          <w:sz w:val="24"/>
        </w:rPr>
        <w:t>Тренды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8"/>
          <w:sz w:val="24"/>
        </w:rPr>
        <w:t xml:space="preserve"> </w:t>
      </w:r>
      <w:r>
        <w:rPr>
          <w:sz w:val="24"/>
        </w:rPr>
        <w:t>цифровых технологий; риски и прогнозы использования цифровых технологий при решении профессиональных задачи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pacing w:val="-2"/>
          <w:sz w:val="24"/>
        </w:rPr>
        <w:t>Профессио</w:t>
      </w:r>
      <w:r>
        <w:rPr>
          <w:b/>
          <w:spacing w:val="-2"/>
          <w:sz w:val="24"/>
        </w:rPr>
        <w:t>нально-ориентированное</w:t>
      </w:r>
      <w:r>
        <w:rPr>
          <w:b/>
          <w:spacing w:val="45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:rsidR="00733535" w:rsidRDefault="00073A63">
      <w:pPr>
        <w:ind w:left="1561" w:right="136" w:firstLine="707"/>
        <w:jc w:val="both"/>
        <w:rPr>
          <w:sz w:val="24"/>
        </w:rPr>
      </w:pPr>
      <w:r>
        <w:rPr>
          <w:sz w:val="24"/>
        </w:rPr>
        <w:t>Передача и хранение информации. Архив информации. Программное обеспечение: 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 назначение, сетевое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обеспечение. 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 информационного пространства. Тренды в развитии цифровых техно</w:t>
      </w:r>
      <w:r>
        <w:rPr>
          <w:sz w:val="24"/>
        </w:rPr>
        <w:t>логий; риски и прогнозы использования цифровых технологий при решении профессиональных задачи</w:t>
      </w:r>
    </w:p>
    <w:p w:rsidR="00733535" w:rsidRDefault="00073A63">
      <w:pPr>
        <w:spacing w:before="45" w:line="550" w:lineRule="atLeast"/>
        <w:ind w:left="2269" w:right="2330"/>
        <w:jc w:val="both"/>
        <w:rPr>
          <w:b/>
          <w:sz w:val="24"/>
        </w:rPr>
      </w:pPr>
      <w:r>
        <w:rPr>
          <w:b/>
          <w:sz w:val="24"/>
        </w:rPr>
        <w:t>Раздел 2. Использование программных систем и сервисов 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Обработка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процессорах</w:t>
      </w:r>
    </w:p>
    <w:p w:rsidR="00733535" w:rsidRDefault="00073A63">
      <w:pPr>
        <w:spacing w:before="3" w:line="276" w:lineRule="auto"/>
        <w:ind w:left="1561" w:right="138" w:firstLine="707"/>
        <w:jc w:val="both"/>
        <w:rPr>
          <w:sz w:val="24"/>
        </w:rPr>
      </w:pPr>
      <w:r>
        <w:rPr>
          <w:sz w:val="24"/>
        </w:rPr>
        <w:t>Текстовые документы. Виды программного обеспечения дл</w:t>
      </w:r>
      <w:r>
        <w:rPr>
          <w:sz w:val="24"/>
        </w:rPr>
        <w:t>я обработки текстовой информации. Создание текстовых документов на компьютере (операции ввода, редактирования,</w:t>
      </w:r>
      <w:r>
        <w:rPr>
          <w:spacing w:val="64"/>
          <w:sz w:val="24"/>
        </w:rPr>
        <w:t xml:space="preserve"> </w:t>
      </w:r>
      <w:r>
        <w:rPr>
          <w:sz w:val="24"/>
        </w:rPr>
        <w:t>форматирования).Многостраничные</w:t>
      </w:r>
      <w:r>
        <w:rPr>
          <w:spacing w:val="63"/>
          <w:sz w:val="24"/>
        </w:rPr>
        <w:t xml:space="preserve"> </w:t>
      </w:r>
      <w:r>
        <w:rPr>
          <w:sz w:val="24"/>
        </w:rPr>
        <w:t>документы.</w:t>
      </w:r>
      <w:r>
        <w:rPr>
          <w:spacing w:val="6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65"/>
          <w:sz w:val="24"/>
        </w:rPr>
        <w:t xml:space="preserve"> </w:t>
      </w:r>
      <w:r>
        <w:rPr>
          <w:spacing w:val="-2"/>
          <w:sz w:val="24"/>
        </w:rPr>
        <w:t>документа.</w:t>
      </w:r>
    </w:p>
    <w:p w:rsidR="00733535" w:rsidRDefault="00733535">
      <w:pPr>
        <w:spacing w:line="276" w:lineRule="auto"/>
        <w:jc w:val="both"/>
        <w:rPr>
          <w:sz w:val="24"/>
        </w:rPr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spacing w:before="73" w:line="276" w:lineRule="auto"/>
        <w:ind w:left="1561" w:right="134"/>
        <w:jc w:val="both"/>
        <w:rPr>
          <w:sz w:val="24"/>
        </w:rPr>
      </w:pPr>
      <w:r>
        <w:rPr>
          <w:sz w:val="24"/>
        </w:rPr>
        <w:lastRenderedPageBreak/>
        <w:t>Гипертекстовые документы. Совместная работа над документом. Шаб</w:t>
      </w:r>
      <w:r>
        <w:rPr>
          <w:sz w:val="24"/>
        </w:rPr>
        <w:t>лоны. Технологии создания структурированных текстовых документов.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Вставка графических объектов. Средства и технологии работы с таблицами. Средства создания и редактирования математических текстов</w:t>
      </w:r>
    </w:p>
    <w:p w:rsidR="00733535" w:rsidRDefault="00073A63">
      <w:pPr>
        <w:spacing w:before="1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графика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мультимедиа</w:t>
      </w:r>
    </w:p>
    <w:p w:rsidR="00733535" w:rsidRDefault="00073A63">
      <w:pPr>
        <w:spacing w:before="43" w:line="276" w:lineRule="auto"/>
        <w:ind w:left="1561" w:right="137" w:firstLine="707"/>
        <w:jc w:val="both"/>
        <w:rPr>
          <w:sz w:val="24"/>
        </w:rPr>
      </w:pPr>
      <w:r>
        <w:rPr>
          <w:sz w:val="24"/>
        </w:rPr>
        <w:t>Компьютерная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файлов.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Графические редакторы (ПО Gimp, Inkscape). Программы записи и редактирования звука (ПО АудиоМастер). Программы редактирования видео (ПО Movavi). Технологии обработки различных объектов компьютерной графики.</w:t>
      </w:r>
      <w:r>
        <w:rPr>
          <w:sz w:val="24"/>
        </w:rPr>
        <w:t xml:space="preserve"> Аудиоредакторы. Видеоредакторы. Технологии обработки графических объектов</w:t>
      </w:r>
    </w:p>
    <w:p w:rsidR="00733535" w:rsidRDefault="00073A63">
      <w:pPr>
        <w:spacing w:line="276" w:lineRule="exact"/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2.3.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презентаций</w:t>
      </w:r>
    </w:p>
    <w:p w:rsidR="00733535" w:rsidRDefault="00073A63">
      <w:pPr>
        <w:spacing w:before="1" w:line="276" w:lineRule="auto"/>
        <w:ind w:left="1561" w:right="135" w:firstLine="707"/>
        <w:jc w:val="both"/>
        <w:rPr>
          <w:sz w:val="24"/>
        </w:rPr>
      </w:pPr>
      <w:r>
        <w:rPr>
          <w:sz w:val="24"/>
        </w:rPr>
        <w:t>Виды компьютерных презентаций. Основные этапы разработки презентации. Анимация в презентации. Шаблоны. Компози</w:t>
      </w:r>
      <w:r>
        <w:rPr>
          <w:sz w:val="24"/>
        </w:rPr>
        <w:t>ция объектов презентации. Принципы мультимедиа. Интерактивное представление информации Интерактивные и мультимедийные объекты на слайде</w:t>
      </w:r>
    </w:p>
    <w:p w:rsidR="00733535" w:rsidRDefault="00073A63">
      <w:pPr>
        <w:ind w:left="2269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2.4.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Гипертекстовое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представление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информации.</w:t>
      </w:r>
    </w:p>
    <w:p w:rsidR="00733535" w:rsidRDefault="00073A63">
      <w:pPr>
        <w:ind w:left="1561" w:firstLine="707"/>
        <w:rPr>
          <w:sz w:val="24"/>
        </w:rPr>
      </w:pPr>
      <w:r>
        <w:rPr>
          <w:sz w:val="24"/>
        </w:rPr>
        <w:t>Язык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разметки</w:t>
      </w:r>
      <w:r>
        <w:rPr>
          <w:spacing w:val="40"/>
          <w:sz w:val="24"/>
        </w:rPr>
        <w:t xml:space="preserve"> </w:t>
      </w:r>
      <w:r>
        <w:rPr>
          <w:sz w:val="24"/>
        </w:rPr>
        <w:t>гипертекста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HTML.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гипертекстовой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страницы.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еб- сайты и веб-страницы. Разработка веб-страницы</w:t>
      </w:r>
    </w:p>
    <w:p w:rsidR="00733535" w:rsidRDefault="00073A63">
      <w:pPr>
        <w:ind w:left="2269"/>
        <w:rPr>
          <w:b/>
          <w:sz w:val="24"/>
        </w:rPr>
      </w:pPr>
      <w:r>
        <w:rPr>
          <w:b/>
          <w:spacing w:val="-2"/>
          <w:sz w:val="24"/>
        </w:rPr>
        <w:t>Профессионально-ориентированное</w:t>
      </w:r>
      <w:r>
        <w:rPr>
          <w:b/>
          <w:spacing w:val="45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:rsidR="00733535" w:rsidRDefault="00073A63">
      <w:pPr>
        <w:spacing w:line="276" w:lineRule="auto"/>
        <w:ind w:left="1561" w:right="138" w:firstLine="707"/>
        <w:jc w:val="both"/>
        <w:rPr>
          <w:sz w:val="24"/>
        </w:rPr>
      </w:pPr>
      <w:r>
        <w:rPr>
          <w:sz w:val="24"/>
        </w:rPr>
        <w:t>Обработка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процессорах.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Представление профессиональной информации в виде презентаций. Технологии обработки различных </w:t>
      </w:r>
      <w:r>
        <w:rPr>
          <w:sz w:val="24"/>
        </w:rPr>
        <w:t>объектов компьютерной графики. Веб-сайты и веб-страницы</w:t>
      </w:r>
    </w:p>
    <w:p w:rsidR="00733535" w:rsidRDefault="00733535">
      <w:pPr>
        <w:pStyle w:val="a4"/>
        <w:spacing w:before="42"/>
        <w:ind w:left="0"/>
        <w:rPr>
          <w:sz w:val="24"/>
        </w:rPr>
      </w:pPr>
    </w:p>
    <w:p w:rsidR="00733535" w:rsidRDefault="00073A63">
      <w:pPr>
        <w:ind w:left="2269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моделирование</w:t>
      </w:r>
    </w:p>
    <w:p w:rsidR="00733535" w:rsidRDefault="00733535">
      <w:pPr>
        <w:pStyle w:val="a4"/>
        <w:ind w:left="0"/>
        <w:rPr>
          <w:b/>
          <w:sz w:val="24"/>
        </w:rPr>
      </w:pP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3.1.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Модели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моделирование.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моделирования</w:t>
      </w:r>
    </w:p>
    <w:p w:rsidR="00733535" w:rsidRDefault="00073A63">
      <w:pPr>
        <w:spacing w:before="41"/>
        <w:ind w:left="2269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50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52"/>
          <w:sz w:val="24"/>
        </w:rPr>
        <w:t xml:space="preserve"> </w:t>
      </w:r>
      <w:r>
        <w:rPr>
          <w:sz w:val="24"/>
        </w:rPr>
        <w:t>моделях.</w:t>
      </w:r>
      <w:r>
        <w:rPr>
          <w:spacing w:val="54"/>
          <w:sz w:val="24"/>
        </w:rPr>
        <w:t xml:space="preserve"> </w:t>
      </w:r>
      <w:r>
        <w:rPr>
          <w:sz w:val="24"/>
        </w:rPr>
        <w:t>Виды</w:t>
      </w:r>
      <w:r>
        <w:rPr>
          <w:spacing w:val="53"/>
          <w:sz w:val="24"/>
        </w:rPr>
        <w:t xml:space="preserve"> </w:t>
      </w:r>
      <w:r>
        <w:rPr>
          <w:sz w:val="24"/>
        </w:rPr>
        <w:t>моделей.</w:t>
      </w:r>
      <w:r>
        <w:rPr>
          <w:spacing w:val="54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модели.</w:t>
      </w:r>
    </w:p>
    <w:p w:rsidR="00733535" w:rsidRDefault="00073A63">
      <w:pPr>
        <w:spacing w:before="40"/>
        <w:ind w:left="1561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</w:t>
      </w:r>
      <w:r>
        <w:rPr>
          <w:spacing w:val="-2"/>
          <w:sz w:val="24"/>
        </w:rPr>
        <w:t>елирования</w:t>
      </w:r>
    </w:p>
    <w:p w:rsidR="00733535" w:rsidRDefault="00073A63">
      <w:pPr>
        <w:spacing w:before="41" w:line="278" w:lineRule="auto"/>
        <w:ind w:left="1561" w:right="139" w:firstLine="707"/>
        <w:jc w:val="both"/>
        <w:rPr>
          <w:b/>
          <w:sz w:val="24"/>
        </w:rPr>
      </w:pPr>
      <w:r>
        <w:rPr>
          <w:b/>
          <w:sz w:val="24"/>
        </w:rPr>
        <w:t>Тема 3.2.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Списки, графы, деревья. Математические модели в профессиональной области</w:t>
      </w:r>
    </w:p>
    <w:p w:rsidR="00733535" w:rsidRDefault="00073A63">
      <w:pPr>
        <w:spacing w:line="276" w:lineRule="auto"/>
        <w:ind w:left="1561" w:right="144" w:firstLine="707"/>
        <w:jc w:val="both"/>
        <w:rPr>
          <w:sz w:val="24"/>
        </w:rPr>
      </w:pPr>
      <w:r>
        <w:rPr>
          <w:sz w:val="24"/>
        </w:rPr>
        <w:t xml:space="preserve">Структура информации. Списки, графы, деревья. Алгоритм построения дерева </w:t>
      </w:r>
      <w:r>
        <w:rPr>
          <w:spacing w:val="-2"/>
          <w:sz w:val="24"/>
        </w:rPr>
        <w:t>решений.</w:t>
      </w:r>
    </w:p>
    <w:p w:rsidR="00733535" w:rsidRDefault="00073A63">
      <w:pPr>
        <w:spacing w:line="276" w:lineRule="auto"/>
        <w:ind w:left="1561" w:right="141" w:firstLine="707"/>
        <w:jc w:val="both"/>
        <w:rPr>
          <w:sz w:val="24"/>
        </w:rPr>
      </w:pPr>
      <w:r>
        <w:rPr>
          <w:sz w:val="24"/>
        </w:rPr>
        <w:t xml:space="preserve">Алгоритмы моделирования кратчайших путей между вершинами (Алгоритм Дейкстры, Метод динамического программирования). Элементы теории игр (выигрышная </w:t>
      </w:r>
      <w:r>
        <w:rPr>
          <w:spacing w:val="-2"/>
          <w:sz w:val="24"/>
        </w:rPr>
        <w:t>стратегия)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3.3.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алгоритма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алгоритмические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структуры</w:t>
      </w:r>
    </w:p>
    <w:p w:rsidR="00733535" w:rsidRDefault="00073A63">
      <w:pPr>
        <w:spacing w:line="276" w:lineRule="auto"/>
        <w:ind w:left="1561" w:right="137" w:firstLine="707"/>
        <w:jc w:val="both"/>
        <w:rPr>
          <w:sz w:val="24"/>
        </w:rPr>
      </w:pPr>
      <w:r>
        <w:rPr>
          <w:sz w:val="24"/>
        </w:rPr>
        <w:t>Понятие алгоритма. Свойства алго</w:t>
      </w:r>
      <w:r>
        <w:rPr>
          <w:sz w:val="24"/>
        </w:rPr>
        <w:t>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таблиц. Структурированные типы данных. Массивы. Вспомогательные алг</w:t>
      </w:r>
      <w:r>
        <w:rPr>
          <w:sz w:val="24"/>
        </w:rPr>
        <w:t>оритмы. Задачи поиска элемента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13"/>
          <w:sz w:val="24"/>
        </w:rPr>
        <w:t xml:space="preserve"> </w:t>
      </w:r>
      <w:r>
        <w:rPr>
          <w:sz w:val="24"/>
        </w:rPr>
        <w:t>свойствами.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3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3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14"/>
          <w:sz w:val="24"/>
        </w:rPr>
        <w:t xml:space="preserve"> </w:t>
      </w:r>
      <w:r>
        <w:rPr>
          <w:sz w:val="24"/>
        </w:rPr>
        <w:t>числовых последовательностей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массивов. Запись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программирования.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 алгоритмов в профессиональной области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3.4.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Базы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области</w:t>
      </w:r>
    </w:p>
    <w:p w:rsidR="00733535" w:rsidRDefault="00073A63">
      <w:pPr>
        <w:ind w:left="2269"/>
        <w:jc w:val="both"/>
        <w:rPr>
          <w:sz w:val="24"/>
        </w:rPr>
      </w:pPr>
      <w:r>
        <w:rPr>
          <w:sz w:val="24"/>
        </w:rPr>
        <w:t>Базы</w:t>
      </w:r>
      <w:r>
        <w:rPr>
          <w:spacing w:val="-1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области.</w:t>
      </w:r>
      <w:r>
        <w:rPr>
          <w:spacing w:val="-1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реляционные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базы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данных.</w:t>
      </w:r>
    </w:p>
    <w:p w:rsidR="00733535" w:rsidRDefault="00073A63">
      <w:pPr>
        <w:ind w:left="1561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таблиц.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отчеты.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БД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3.5.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таблицах</w:t>
      </w:r>
    </w:p>
    <w:p w:rsidR="00733535" w:rsidRDefault="00733535">
      <w:pPr>
        <w:jc w:val="both"/>
        <w:rPr>
          <w:b/>
          <w:sz w:val="24"/>
        </w:rPr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spacing w:before="73" w:line="276" w:lineRule="auto"/>
        <w:ind w:left="1561" w:right="134" w:firstLine="707"/>
        <w:jc w:val="both"/>
        <w:rPr>
          <w:sz w:val="24"/>
        </w:rPr>
      </w:pPr>
      <w:r>
        <w:rPr>
          <w:sz w:val="24"/>
        </w:rPr>
        <w:lastRenderedPageBreak/>
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 Формулы и функции в электронных таблицах. Встроенные функции и их использование. Математические и статисти</w:t>
      </w:r>
      <w:r>
        <w:rPr>
          <w:sz w:val="24"/>
        </w:rPr>
        <w:t>ческие функции. Логические функции. Финансовые функции. Текстовые функции. Реализация математических моделей в электронных таблицах. Визуализация данных в электронных таблицах</w:t>
      </w:r>
    </w:p>
    <w:p w:rsidR="00733535" w:rsidRDefault="00073A63">
      <w:pPr>
        <w:spacing w:before="2"/>
        <w:ind w:left="1561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-13"/>
          <w:sz w:val="24"/>
        </w:rPr>
        <w:t xml:space="preserve"> </w:t>
      </w:r>
      <w:r>
        <w:rPr>
          <w:sz w:val="24"/>
        </w:rPr>
        <w:t>(на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1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обла</w:t>
      </w:r>
      <w:r>
        <w:rPr>
          <w:spacing w:val="-2"/>
          <w:sz w:val="24"/>
        </w:rPr>
        <w:t>сти)</w:t>
      </w:r>
    </w:p>
    <w:p w:rsidR="00733535" w:rsidRDefault="00073A63">
      <w:pPr>
        <w:ind w:left="2269"/>
        <w:jc w:val="both"/>
        <w:rPr>
          <w:b/>
          <w:sz w:val="24"/>
        </w:rPr>
      </w:pPr>
      <w:r>
        <w:rPr>
          <w:b/>
          <w:spacing w:val="-2"/>
          <w:sz w:val="24"/>
        </w:rPr>
        <w:t>Профессионально-ориентированное</w:t>
      </w:r>
      <w:r>
        <w:rPr>
          <w:b/>
          <w:spacing w:val="45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:rsidR="00733535" w:rsidRDefault="00073A63">
      <w:pPr>
        <w:spacing w:line="276" w:lineRule="auto"/>
        <w:ind w:left="1561" w:right="138"/>
        <w:jc w:val="both"/>
        <w:rPr>
          <w:sz w:val="24"/>
        </w:rPr>
      </w:pPr>
      <w:r>
        <w:rPr>
          <w:sz w:val="24"/>
        </w:rPr>
        <w:t>Математические модели в профессиональной области. Анализ алгоритмов в профессиональной области. Создание собственной БД. Моделирование в электронных таблицах (на примерах задач из профессиональной области)</w:t>
      </w:r>
    </w:p>
    <w:p w:rsidR="00733535" w:rsidRDefault="00733535">
      <w:pPr>
        <w:spacing w:line="276" w:lineRule="auto"/>
        <w:jc w:val="both"/>
        <w:rPr>
          <w:sz w:val="24"/>
        </w:rPr>
        <w:sectPr w:rsidR="00733535">
          <w:pgSz w:w="11910" w:h="16840"/>
          <w:pgMar w:top="1040" w:right="708" w:bottom="1140" w:left="141" w:header="0" w:footer="934" w:gutter="0"/>
          <w:cols w:space="720"/>
        </w:sectPr>
      </w:pPr>
    </w:p>
    <w:p w:rsidR="00733535" w:rsidRDefault="00073A63">
      <w:pPr>
        <w:pStyle w:val="a4"/>
        <w:numPr>
          <w:ilvl w:val="0"/>
          <w:numId w:val="4"/>
        </w:numPr>
        <w:spacing w:before="47" w:after="1"/>
        <w:ind w:left="4012" w:hanging="279"/>
        <w:jc w:val="left"/>
        <w:rPr>
          <w:b/>
          <w:sz w:val="20"/>
        </w:rPr>
      </w:pPr>
      <w:r>
        <w:rPr>
          <w:b/>
        </w:rPr>
        <w:lastRenderedPageBreak/>
        <w:t xml:space="preserve">      </w:t>
      </w:r>
      <w:r>
        <w:rPr>
          <w:b/>
        </w:rPr>
        <w:t>КАЛЕНДАРНО - ТЕМАТИЧЕСКИЙ ПЛАН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1655"/>
        </w:trPr>
        <w:tc>
          <w:tcPr>
            <w:tcW w:w="2552" w:type="dxa"/>
          </w:tcPr>
          <w:p w:rsidR="00733535" w:rsidRDefault="00073A63">
            <w:pPr>
              <w:pStyle w:val="TableParagraph"/>
              <w:spacing w:line="276" w:lineRule="auto"/>
              <w:ind w:left="470" w:right="4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 ориентированное) и формы организации деятельности</w:t>
            </w:r>
          </w:p>
          <w:p w:rsidR="00733535" w:rsidRDefault="00073A63">
            <w:pPr>
              <w:pStyle w:val="TableParagraph"/>
              <w:ind w:left="10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ind w:left="190" w:right="186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:rsidR="00733535" w:rsidRDefault="00073A63">
            <w:pPr>
              <w:pStyle w:val="TableParagraph"/>
              <w:spacing w:line="257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754" w:type="dxa"/>
          </w:tcPr>
          <w:p w:rsidR="00733535" w:rsidRDefault="00073A63">
            <w:pPr>
              <w:pStyle w:val="TableParagraph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733535" w:rsidRDefault="00073A63">
            <w:pPr>
              <w:pStyle w:val="TableParagraph"/>
              <w:ind w:left="1" w:right="3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ind w:left="362" w:right="36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733535">
        <w:trPr>
          <w:trHeight w:val="276"/>
        </w:trPr>
        <w:tc>
          <w:tcPr>
            <w:tcW w:w="2552" w:type="dxa"/>
          </w:tcPr>
          <w:p w:rsidR="00733535" w:rsidRDefault="00073A6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54" w:type="dxa"/>
          </w:tcPr>
          <w:p w:rsidR="00733535" w:rsidRDefault="00073A63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56" w:lineRule="exact"/>
              <w:ind w:left="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33535">
        <w:trPr>
          <w:trHeight w:val="397"/>
        </w:trPr>
        <w:tc>
          <w:tcPr>
            <w:tcW w:w="2552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5" w:right="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«информация»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фундаментальное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современной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5,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(УО)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информационные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науки.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7"/>
        </w:trPr>
        <w:tc>
          <w:tcPr>
            <w:tcW w:w="2552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системах.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02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1.2. </w:t>
            </w:r>
            <w:r>
              <w:rPr>
                <w:b/>
                <w:spacing w:val="-2"/>
                <w:sz w:val="24"/>
              </w:rPr>
              <w:t>Системы.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Компоненты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их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5"/>
        </w:trPr>
        <w:tc>
          <w:tcPr>
            <w:tcW w:w="2552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взаимодействие</w:t>
            </w:r>
          </w:p>
        </w:tc>
        <w:tc>
          <w:tcPr>
            <w:tcW w:w="722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1.3. Подходы </w:t>
            </w:r>
            <w:r>
              <w:rPr>
                <w:b/>
                <w:spacing w:val="-10"/>
                <w:sz w:val="24"/>
              </w:rPr>
              <w:t>к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измерению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(содержательный,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алфавитный,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22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вероятностный).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Универсальность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дискретного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(цифрового)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носителей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5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информации.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00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1.4. </w:t>
            </w:r>
            <w:r>
              <w:rPr>
                <w:b/>
                <w:spacing w:val="-2"/>
                <w:sz w:val="24"/>
              </w:rPr>
              <w:t>Компьютер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539"/>
        </w:trPr>
        <w:tc>
          <w:tcPr>
            <w:tcW w:w="2552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цифровое</w:t>
            </w:r>
          </w:p>
        </w:tc>
        <w:tc>
          <w:tcPr>
            <w:tcW w:w="722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2,</w:t>
            </w: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</w:tbl>
    <w:p w:rsidR="00733535" w:rsidRDefault="00733535">
      <w:pPr>
        <w:pStyle w:val="TableParagraph"/>
        <w:rPr>
          <w:sz w:val="24"/>
        </w:rPr>
        <w:sectPr w:rsidR="00733535">
          <w:footerReference w:type="default" r:id="rId10"/>
          <w:pgSz w:w="16840" w:h="11910" w:orient="landscape"/>
          <w:pgMar w:top="1060" w:right="566" w:bottom="280" w:left="1133" w:header="0" w:footer="0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1905"/>
        </w:trPr>
        <w:tc>
          <w:tcPr>
            <w:tcW w:w="2552" w:type="dxa"/>
          </w:tcPr>
          <w:p w:rsidR="00733535" w:rsidRDefault="00073A63">
            <w:pPr>
              <w:pStyle w:val="TableParagraph"/>
              <w:spacing w:before="1" w:line="276" w:lineRule="auto"/>
              <w:ind w:left="107" w:right="4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информации. Устройство компьютера</w:t>
            </w:r>
          </w:p>
        </w:tc>
        <w:tc>
          <w:tcPr>
            <w:tcW w:w="7224" w:type="dxa"/>
            <w:vMerge w:val="restart"/>
          </w:tcPr>
          <w:p w:rsidR="00733535" w:rsidRDefault="00073A63">
            <w:pPr>
              <w:pStyle w:val="TableParagraph"/>
              <w:spacing w:before="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Принципы построения компьютеров. Принцип открытой архитектуры.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Магистраль.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компьютера. Внешняя память. </w:t>
            </w:r>
            <w:r>
              <w:rPr>
                <w:sz w:val="24"/>
              </w:rPr>
              <w:t>Устройства ввода-вывода. Поколения ЭВМ.</w:t>
            </w:r>
          </w:p>
          <w:p w:rsidR="00733535" w:rsidRDefault="00073A6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  <w:p w:rsidR="00733535" w:rsidRDefault="00073A63">
            <w:pPr>
              <w:pStyle w:val="TableParagraph"/>
              <w:spacing w:before="44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компьютеров.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 назначение, сетевое программное обеспечение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before="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1586"/>
        </w:trPr>
        <w:tc>
          <w:tcPr>
            <w:tcW w:w="2552" w:type="dxa"/>
          </w:tcPr>
          <w:p w:rsidR="00733535" w:rsidRDefault="00073A63">
            <w:pPr>
              <w:pStyle w:val="TableParagraph"/>
              <w:spacing w:line="276" w:lineRule="auto"/>
              <w:ind w:left="107" w:right="92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 Аппаратное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программное обеспечение</w:t>
            </w:r>
          </w:p>
          <w:p w:rsidR="00733535" w:rsidRDefault="00073A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компьютеров</w:t>
            </w:r>
          </w:p>
        </w:tc>
        <w:tc>
          <w:tcPr>
            <w:tcW w:w="722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1.6. </w:t>
            </w:r>
            <w:r>
              <w:rPr>
                <w:b/>
                <w:spacing w:val="-2"/>
                <w:sz w:val="24"/>
              </w:rPr>
              <w:t>Способы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представления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6,8,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данных.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текстовых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2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видеоданных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00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</w:tr>
      <w:tr w:rsidR="00733535">
        <w:trPr>
          <w:trHeight w:val="332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3" w:right="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(ПР)</w:t>
            </w: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счисления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вещественного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2"/>
                <w:sz w:val="24"/>
              </w:rPr>
              <w:t xml:space="preserve"> основанием,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недесятичной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десятичную,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СС,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СС. 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данных: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форматы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5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</w:tbl>
    <w:p w:rsidR="00733535" w:rsidRDefault="00733535">
      <w:pPr>
        <w:pStyle w:val="TableParagraph"/>
        <w:rPr>
          <w:sz w:val="24"/>
        </w:rPr>
        <w:sectPr w:rsidR="00733535">
          <w:footerReference w:type="default" r:id="rId11"/>
          <w:pgSz w:w="16840" w:h="11910" w:orient="landscape"/>
          <w:pgMar w:top="1100" w:right="566" w:bottom="1120" w:left="1133" w:header="0" w:footer="928" w:gutter="0"/>
          <w:pgNumType w:start="15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319"/>
        </w:trPr>
        <w:tc>
          <w:tcPr>
            <w:tcW w:w="2552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4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другую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счисления.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1.8. </w:t>
            </w:r>
            <w:r>
              <w:rPr>
                <w:b/>
                <w:spacing w:val="-2"/>
                <w:sz w:val="24"/>
              </w:rPr>
              <w:t>Элементы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комбинаторики,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9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операции,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логического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математической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логики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множества.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множествами.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2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429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2"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1.9.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5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290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сети: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pacing w:val="-2"/>
                <w:sz w:val="24"/>
              </w:rPr>
              <w:t xml:space="preserve"> сети.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0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локальные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сети,</w:t>
            </w:r>
            <w:r>
              <w:rPr>
                <w:b/>
                <w:spacing w:val="-4"/>
                <w:sz w:val="24"/>
              </w:rPr>
              <w:t xml:space="preserve"> сеть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Топологии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сеть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5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25"/>
        </w:trPr>
        <w:tc>
          <w:tcPr>
            <w:tcW w:w="2552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Интернет.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IP-адресация.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00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1.10. </w:t>
            </w:r>
            <w:r>
              <w:rPr>
                <w:b/>
                <w:spacing w:val="-2"/>
                <w:sz w:val="24"/>
              </w:rPr>
              <w:t>Интернет.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сети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2"/>
        </w:trPr>
        <w:tc>
          <w:tcPr>
            <w:tcW w:w="2552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</w:t>
            </w:r>
          </w:p>
        </w:tc>
        <w:tc>
          <w:tcPr>
            <w:tcW w:w="722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1.11.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Интернета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(электронная</w:t>
            </w:r>
            <w:r>
              <w:rPr>
                <w:spacing w:val="-2"/>
                <w:sz w:val="24"/>
              </w:rPr>
              <w:t xml:space="preserve"> почта,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ЛВР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4,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видеоконференции,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форумы,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мессенджеры,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сети).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сервисы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4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5"/>
                <w:sz w:val="24"/>
              </w:rPr>
              <w:t xml:space="preserve"> 13,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9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2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 w:val="restart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Расширенный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Интернет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1.12. </w:t>
            </w:r>
            <w:r>
              <w:rPr>
                <w:b/>
                <w:spacing w:val="-2"/>
                <w:sz w:val="24"/>
              </w:rPr>
              <w:t>Сетевое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Облачные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23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цифрового </w:t>
            </w:r>
            <w:r>
              <w:rPr>
                <w:b/>
                <w:spacing w:val="-2"/>
                <w:sz w:val="24"/>
              </w:rPr>
              <w:t>контента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хранилища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облачных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2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хранилищах.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-2"/>
                <w:sz w:val="24"/>
              </w:rPr>
              <w:t xml:space="preserve"> Соблюдение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</w:tbl>
    <w:p w:rsidR="00733535" w:rsidRDefault="00733535">
      <w:pPr>
        <w:pStyle w:val="TableParagraph"/>
        <w:rPr>
          <w:sz w:val="24"/>
        </w:rPr>
        <w:sectPr w:rsidR="00733535">
          <w:pgSz w:w="16840" w:h="11910" w:orient="landscape"/>
          <w:pgMar w:top="1100" w:right="566" w:bottom="1140" w:left="1133" w:header="0" w:footer="928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636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предотвращающих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незаконное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распространение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персональных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1.13.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Информационная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ЛВР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</w:t>
            </w:r>
            <w:r>
              <w:rPr>
                <w:spacing w:val="-5"/>
                <w:sz w:val="24"/>
              </w:rPr>
              <w:t>10,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безопасность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Вредоносные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13,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программы.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Антивирусные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(сетевые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мошенничество).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цифровых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технологий;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цифровых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3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275"/>
        </w:trPr>
        <w:tc>
          <w:tcPr>
            <w:tcW w:w="2552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470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5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</w:tc>
        <w:tc>
          <w:tcPr>
            <w:tcW w:w="1775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879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Архив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  <w:p w:rsidR="00733535" w:rsidRDefault="00073A6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назначение,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сетевое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30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  <w:r>
              <w:rPr>
                <w:spacing w:val="-10"/>
                <w:sz w:val="24"/>
              </w:rPr>
              <w:t>9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07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0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Тренды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прогнозы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0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27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30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2.1. </w:t>
            </w:r>
            <w:r>
              <w:rPr>
                <w:b/>
                <w:spacing w:val="-2"/>
                <w:sz w:val="24"/>
              </w:rPr>
              <w:t>Обработка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5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7224" w:type="dxa"/>
            <w:tcBorders>
              <w:bottom w:val="nil"/>
            </w:tcBorders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line="26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МПР4,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9,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текстовых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24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процессорах</w:t>
            </w: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редактирования,</w:t>
            </w:r>
            <w:r>
              <w:rPr>
                <w:spacing w:val="-2"/>
                <w:sz w:val="24"/>
              </w:rPr>
              <w:t xml:space="preserve"> форматирования)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Многостраничные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документа.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Гипертекстовые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документом.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35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  <w:tcBorders>
              <w:top w:val="nil"/>
            </w:tcBorders>
          </w:tcPr>
          <w:p w:rsidR="00733535" w:rsidRDefault="00073A6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Шаблоны.</w:t>
            </w:r>
          </w:p>
        </w:tc>
        <w:tc>
          <w:tcPr>
            <w:tcW w:w="1470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таблицами.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tcBorders>
              <w:top w:val="nil"/>
            </w:tcBorders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:rsidR="00733535" w:rsidRDefault="00733535">
      <w:pPr>
        <w:pStyle w:val="TableParagraph"/>
        <w:spacing w:line="275" w:lineRule="exact"/>
        <w:jc w:val="center"/>
        <w:rPr>
          <w:sz w:val="24"/>
        </w:rPr>
        <w:sectPr w:rsidR="00733535">
          <w:pgSz w:w="16840" w:h="11910" w:orient="landscape"/>
          <w:pgMar w:top="1100" w:right="566" w:bottom="1120" w:left="1133" w:header="0" w:footer="928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319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6" w:lineRule="auto"/>
              <w:ind w:left="107" w:right="45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2.2. </w:t>
            </w:r>
            <w:r>
              <w:rPr>
                <w:b/>
                <w:spacing w:val="-2"/>
                <w:sz w:val="24"/>
              </w:rPr>
              <w:t xml:space="preserve">Компьютерная </w:t>
            </w:r>
            <w:r>
              <w:rPr>
                <w:b/>
                <w:sz w:val="24"/>
              </w:rPr>
              <w:t>графика и</w:t>
            </w:r>
          </w:p>
          <w:p w:rsidR="00733535" w:rsidRDefault="00073A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16,</w:t>
            </w:r>
          </w:p>
          <w:p w:rsidR="00733535" w:rsidRDefault="00073A63">
            <w:pPr>
              <w:pStyle w:val="TableParagraph"/>
              <w:spacing w:before="43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158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Компьютерная графика и её виды. Форматы мультимедийных файлов.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Gimp,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Inkscape).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 записи и редактирования звука (ПО АудиоМастер). Программы</w:t>
            </w:r>
          </w:p>
          <w:p w:rsidR="00733535" w:rsidRDefault="00073A6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редактирования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Movavi)</w:t>
            </w:r>
          </w:p>
          <w:p w:rsidR="00733535" w:rsidRDefault="00073A63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7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6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Аудиоредакторы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Видеоредакторы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733535" w:rsidRDefault="00073A63">
            <w:pPr>
              <w:pStyle w:val="TableParagraph"/>
              <w:spacing w:before="43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профессиональной</w:t>
            </w:r>
          </w:p>
          <w:p w:rsidR="00733535" w:rsidRDefault="00073A63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виде </w:t>
            </w:r>
            <w:r>
              <w:rPr>
                <w:b/>
                <w:spacing w:val="-2"/>
                <w:sz w:val="24"/>
              </w:rPr>
              <w:t>презентаций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  <w:p w:rsidR="00733535" w:rsidRDefault="00073A63">
            <w:pPr>
              <w:pStyle w:val="TableParagraph"/>
              <w:spacing w:before="43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  <w:p w:rsidR="00733535" w:rsidRDefault="00073A63">
            <w:pPr>
              <w:pStyle w:val="TableParagraph"/>
              <w:spacing w:before="4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334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158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 w:right="560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 презентации. Анимация в презентации. Шаблоны. Композиция объектов презентации</w:t>
            </w:r>
          </w:p>
          <w:p w:rsidR="00733535" w:rsidRDefault="00073A6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Анимация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презентации.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слайде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6" w:lineRule="auto"/>
              <w:ind w:left="107" w:right="45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b/>
                <w:spacing w:val="-2"/>
                <w:sz w:val="24"/>
              </w:rPr>
              <w:t>Гипертекстовое представление информации.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:rsidR="00733535" w:rsidRDefault="00073A63">
            <w:pPr>
              <w:pStyle w:val="TableParagraph"/>
              <w:spacing w:before="43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:rsidR="00733535" w:rsidRDefault="00073A63">
            <w:pPr>
              <w:pStyle w:val="TableParagraph"/>
              <w:spacing w:before="4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гипертекста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HTML.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гипертекстовой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страницы.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Веб-сайты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-4"/>
                <w:sz w:val="24"/>
              </w:rPr>
              <w:t>HTML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635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текстовых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процессорах.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</w:tcPr>
          <w:p w:rsidR="00733535" w:rsidRDefault="00073A63">
            <w:pPr>
              <w:pStyle w:val="TableParagraph"/>
              <w:spacing w:line="27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9,</w:t>
            </w:r>
          </w:p>
          <w:p w:rsidR="00733535" w:rsidRDefault="00073A63">
            <w:pPr>
              <w:pStyle w:val="TableParagraph"/>
              <w:spacing w:before="41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</w:tbl>
    <w:p w:rsidR="00733535" w:rsidRDefault="00733535">
      <w:pPr>
        <w:pStyle w:val="TableParagraph"/>
        <w:rPr>
          <w:sz w:val="24"/>
        </w:rPr>
        <w:sectPr w:rsidR="00733535">
          <w:pgSz w:w="16840" w:h="11910" w:orient="landscape"/>
          <w:pgMar w:top="1100" w:right="566" w:bottom="1140" w:left="1133" w:header="0" w:footer="928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952"/>
        </w:trPr>
        <w:tc>
          <w:tcPr>
            <w:tcW w:w="2552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презентаций.</w:t>
            </w:r>
          </w:p>
          <w:p w:rsidR="00733535" w:rsidRDefault="00073A63">
            <w:pPr>
              <w:pStyle w:val="TableParagraph"/>
              <w:spacing w:before="7" w:line="310" w:lineRule="atLeast"/>
              <w:ind w:left="107" w:right="1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графики Веб-сайты и веб-страницы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54" w:type="dxa"/>
          </w:tcPr>
          <w:p w:rsidR="00733535" w:rsidRDefault="00073A63">
            <w:pPr>
              <w:pStyle w:val="TableParagraph"/>
              <w:spacing w:before="1"/>
              <w:ind w:left="566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34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733535" w:rsidRDefault="00073A63">
            <w:pPr>
              <w:pStyle w:val="TableParagraph"/>
              <w:spacing w:before="4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моделирование.</w:t>
            </w:r>
          </w:p>
          <w:p w:rsidR="00733535" w:rsidRDefault="00073A63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Этапы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:rsidR="00733535" w:rsidRDefault="00073A63">
            <w:pPr>
              <w:pStyle w:val="TableParagraph"/>
              <w:spacing w:before="40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</w:t>
            </w:r>
          </w:p>
          <w:p w:rsidR="00733535" w:rsidRDefault="00073A63">
            <w:pPr>
              <w:pStyle w:val="TableParagraph"/>
              <w:spacing w:before="44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1260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моделей. Адекватность модели. Основные этапы компьютерного </w:t>
            </w:r>
            <w:r>
              <w:rPr>
                <w:spacing w:val="-2"/>
                <w:sz w:val="24"/>
              </w:rPr>
              <w:t>моделирования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6" w:lineRule="auto"/>
              <w:ind w:left="107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Списки,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графы, </w:t>
            </w:r>
            <w:r>
              <w:rPr>
                <w:b/>
                <w:spacing w:val="-2"/>
                <w:sz w:val="24"/>
              </w:rPr>
              <w:t>деревья.</w:t>
            </w:r>
          </w:p>
          <w:p w:rsidR="00733535" w:rsidRDefault="00073A63">
            <w:pPr>
              <w:pStyle w:val="TableParagraph"/>
              <w:spacing w:line="276" w:lineRule="auto"/>
              <w:ind w:left="107" w:right="4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Математические </w:t>
            </w:r>
            <w:r>
              <w:rPr>
                <w:b/>
                <w:sz w:val="24"/>
              </w:rPr>
              <w:t>модели в</w:t>
            </w:r>
          </w:p>
          <w:p w:rsidR="00733535" w:rsidRDefault="00073A63">
            <w:pPr>
              <w:pStyle w:val="TableParagraph"/>
              <w:spacing w:before="1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 области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334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1585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 построения дерева решений.</w:t>
            </w:r>
          </w:p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кратчайших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вершинами (Алгоритм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Дейкстры,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программирования).</w:t>
            </w:r>
          </w:p>
          <w:p w:rsidR="00733535" w:rsidRDefault="00073A6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(выигрышная</w:t>
            </w:r>
            <w:r>
              <w:rPr>
                <w:spacing w:val="-2"/>
                <w:sz w:val="24"/>
              </w:rPr>
              <w:t xml:space="preserve"> стратегия)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50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(выигрышная</w:t>
            </w:r>
            <w:r>
              <w:rPr>
                <w:spacing w:val="-2"/>
                <w:sz w:val="24"/>
              </w:rPr>
              <w:t xml:space="preserve"> стратегия)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8" w:lineRule="auto"/>
              <w:ind w:left="107" w:right="4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алгоритма и</w:t>
            </w:r>
          </w:p>
          <w:p w:rsidR="00733535" w:rsidRDefault="00073A63">
            <w:pPr>
              <w:pStyle w:val="TableParagraph"/>
              <w:spacing w:line="276" w:lineRule="auto"/>
              <w:ind w:left="107" w:right="4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:rsidR="00733535" w:rsidRDefault="00073A63">
            <w:pPr>
              <w:pStyle w:val="TableParagraph"/>
              <w:spacing w:before="43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733535">
        <w:trPr>
          <w:trHeight w:val="2539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 w:right="1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 алгоритма.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(Pascal,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Python,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Java,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С++, С#). Анализ алгоритмов с помощью трассировочных таблиц</w:t>
            </w:r>
          </w:p>
          <w:p w:rsidR="00733535" w:rsidRDefault="00073A6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Структурированные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Массивы.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Вспомог</w:t>
            </w:r>
            <w:r>
              <w:rPr>
                <w:sz w:val="24"/>
              </w:rPr>
              <w:t>ательные алгоритмы. Задачи поиска элемента с заданными свойствами.</w:t>
            </w:r>
          </w:p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  <w:p w:rsidR="00733535" w:rsidRDefault="00073A63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массивов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3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40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:rsidR="00733535" w:rsidRDefault="00733535">
      <w:pPr>
        <w:pStyle w:val="TableParagraph"/>
        <w:jc w:val="center"/>
        <w:rPr>
          <w:sz w:val="24"/>
        </w:rPr>
        <w:sectPr w:rsidR="00733535">
          <w:pgSz w:w="16840" w:h="11910" w:orient="landscape"/>
          <w:pgMar w:top="1100" w:right="566" w:bottom="1120" w:left="1133" w:header="0" w:footer="928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340"/>
        </w:trPr>
        <w:tc>
          <w:tcPr>
            <w:tcW w:w="2552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 w:val="restart"/>
          </w:tcPr>
          <w:p w:rsidR="00733535" w:rsidRDefault="00733535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49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90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line="276" w:lineRule="auto"/>
              <w:ind w:left="107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3.4. Базы данных как модель предметной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:rsidR="00733535" w:rsidRDefault="00073A63">
            <w:pPr>
              <w:pStyle w:val="TableParagraph"/>
              <w:spacing w:before="43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0"/>
                <w:sz w:val="24"/>
              </w:rPr>
              <w:t>9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line="275" w:lineRule="exact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реляционные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таблиц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2"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Запросы,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отчеты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901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"/>
                <w:sz w:val="24"/>
              </w:rPr>
              <w:t xml:space="preserve"> БД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 w:val="restart"/>
          </w:tcPr>
          <w:p w:rsidR="00733535" w:rsidRDefault="00073A63">
            <w:pPr>
              <w:pStyle w:val="TableParagraph"/>
              <w:spacing w:before="1" w:line="276" w:lineRule="auto"/>
              <w:ind w:left="107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Технологии </w:t>
            </w:r>
            <w:r>
              <w:rPr>
                <w:b/>
                <w:spacing w:val="-2"/>
                <w:sz w:val="24"/>
              </w:rPr>
              <w:t xml:space="preserve">обработки </w:t>
            </w:r>
            <w:r>
              <w:rPr>
                <w:b/>
                <w:sz w:val="24"/>
              </w:rPr>
              <w:t xml:space="preserve">информации в </w:t>
            </w:r>
            <w:r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vMerge w:val="restart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4" w:type="dxa"/>
            <w:vMerge w:val="restart"/>
          </w:tcPr>
          <w:p w:rsidR="00733535" w:rsidRDefault="00073A63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0"/>
                <w:sz w:val="24"/>
              </w:rPr>
              <w:t>9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5" w:type="dxa"/>
            <w:vMerge w:val="restart"/>
          </w:tcPr>
          <w:p w:rsidR="00733535" w:rsidRDefault="00073A63">
            <w:pPr>
              <w:pStyle w:val="TableParagraph"/>
              <w:spacing w:before="1"/>
              <w:ind w:left="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33535">
        <w:trPr>
          <w:trHeight w:val="3367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редактирования,</w:t>
            </w:r>
          </w:p>
          <w:p w:rsidR="00733535" w:rsidRDefault="00073A63">
            <w:pPr>
              <w:pStyle w:val="TableParagraph"/>
              <w:spacing w:before="41"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форматирования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процессоре.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Адресация.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Сортировка, фильтрация, условное форматирование</w:t>
            </w:r>
          </w:p>
          <w:p w:rsidR="00733535" w:rsidRDefault="00073A63">
            <w:pPr>
              <w:pStyle w:val="TableParagraph"/>
              <w:spacing w:line="276" w:lineRule="auto"/>
              <w:ind w:left="107" w:right="162"/>
              <w:rPr>
                <w:sz w:val="24"/>
              </w:rPr>
            </w:pPr>
            <w:r>
              <w:rPr>
                <w:sz w:val="24"/>
              </w:rPr>
              <w:t xml:space="preserve">Формулы и функции в электронных таблицах. Встроенные функции и их </w:t>
            </w:r>
            <w:r>
              <w:rPr>
                <w:sz w:val="24"/>
              </w:rPr>
              <w:t>использование. Математические и статистические 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Текстовые функции. Реализация математических моделей в электронных </w:t>
            </w:r>
            <w:r>
              <w:rPr>
                <w:spacing w:val="-2"/>
                <w:sz w:val="24"/>
              </w:rPr>
              <w:t>таблицах</w:t>
            </w:r>
          </w:p>
          <w:p w:rsidR="00733535" w:rsidRDefault="00073A6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  <w:p w:rsidR="00733535" w:rsidRDefault="00073A6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 профессиональной области)</w:t>
            </w:r>
          </w:p>
        </w:tc>
        <w:tc>
          <w:tcPr>
            <w:tcW w:w="1470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2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before="1"/>
              <w:ind w:left="2" w:right="7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Excel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733535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733535" w:rsidRDefault="00073A63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области)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:rsidR="00733535" w:rsidRDefault="00733535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</w:tcPr>
          <w:p w:rsidR="00733535" w:rsidRDefault="00073A63">
            <w:pPr>
              <w:pStyle w:val="TableParagraph"/>
              <w:spacing w:line="275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:rsidR="00733535" w:rsidRDefault="00733535">
      <w:pPr>
        <w:pStyle w:val="TableParagraph"/>
        <w:spacing w:line="275" w:lineRule="exact"/>
        <w:jc w:val="center"/>
        <w:rPr>
          <w:sz w:val="24"/>
        </w:rPr>
        <w:sectPr w:rsidR="00733535">
          <w:pgSz w:w="16840" w:h="11910" w:orient="landscape"/>
          <w:pgMar w:top="1100" w:right="566" w:bottom="1140" w:left="1133" w:header="0" w:footer="928" w:gutter="0"/>
          <w:cols w:space="720"/>
        </w:sectPr>
      </w:pPr>
    </w:p>
    <w:p w:rsidR="00733535" w:rsidRDefault="00733535">
      <w:pPr>
        <w:pStyle w:val="a4"/>
        <w:spacing w:before="3"/>
        <w:ind w:left="0"/>
        <w:rPr>
          <w:b/>
          <w:sz w:val="2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24"/>
        <w:gridCol w:w="1470"/>
        <w:gridCol w:w="1754"/>
        <w:gridCol w:w="1775"/>
      </w:tblGrid>
      <w:tr w:rsidR="00733535">
        <w:trPr>
          <w:trHeight w:val="319"/>
        </w:trPr>
        <w:tc>
          <w:tcPr>
            <w:tcW w:w="2552" w:type="dxa"/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1586"/>
        </w:trPr>
        <w:tc>
          <w:tcPr>
            <w:tcW w:w="2552" w:type="dxa"/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line="276" w:lineRule="auto"/>
              <w:ind w:left="107" w:right="1130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Анализ алгоритмов в профессиональной </w:t>
            </w:r>
            <w:r>
              <w:rPr>
                <w:sz w:val="24"/>
              </w:rPr>
              <w:t>области Создание собственной БД</w:t>
            </w:r>
          </w:p>
          <w:p w:rsidR="00733535" w:rsidRDefault="00073A6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733535" w:rsidRDefault="00073A63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области)</w:t>
            </w:r>
          </w:p>
        </w:tc>
        <w:tc>
          <w:tcPr>
            <w:tcW w:w="1470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54" w:type="dxa"/>
          </w:tcPr>
          <w:p w:rsidR="00733535" w:rsidRDefault="00073A63">
            <w:pPr>
              <w:pStyle w:val="TableParagraph"/>
              <w:spacing w:line="275" w:lineRule="exact"/>
              <w:ind w:left="1" w:right="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9,</w:t>
            </w:r>
          </w:p>
          <w:p w:rsidR="00733535" w:rsidRDefault="00073A63">
            <w:pPr>
              <w:pStyle w:val="TableParagraph"/>
              <w:spacing w:before="4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2"/>
                <w:sz w:val="24"/>
              </w:rPr>
              <w:t>9</w:t>
            </w:r>
          </w:p>
          <w:p w:rsidR="00733535" w:rsidRDefault="00073A63">
            <w:pPr>
              <w:pStyle w:val="TableParagraph"/>
              <w:spacing w:before="43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5" w:type="dxa"/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8"/>
        </w:trPr>
        <w:tc>
          <w:tcPr>
            <w:tcW w:w="2552" w:type="dxa"/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7"/>
        </w:trPr>
        <w:tc>
          <w:tcPr>
            <w:tcW w:w="2552" w:type="dxa"/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18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6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</w:pPr>
          </w:p>
        </w:tc>
      </w:tr>
      <w:tr w:rsidR="00733535">
        <w:trPr>
          <w:trHeight w:val="318"/>
        </w:trPr>
        <w:tc>
          <w:tcPr>
            <w:tcW w:w="2552" w:type="dxa"/>
          </w:tcPr>
          <w:p w:rsidR="00733535" w:rsidRDefault="00733535">
            <w:pPr>
              <w:pStyle w:val="TableParagraph"/>
            </w:pPr>
          </w:p>
        </w:tc>
        <w:tc>
          <w:tcPr>
            <w:tcW w:w="7224" w:type="dxa"/>
          </w:tcPr>
          <w:p w:rsidR="00733535" w:rsidRDefault="00073A63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70" w:type="dxa"/>
          </w:tcPr>
          <w:p w:rsidR="00733535" w:rsidRDefault="00073A63">
            <w:pPr>
              <w:pStyle w:val="TableParagraph"/>
              <w:spacing w:line="275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112</w:t>
            </w:r>
          </w:p>
        </w:tc>
        <w:tc>
          <w:tcPr>
            <w:tcW w:w="1754" w:type="dxa"/>
          </w:tcPr>
          <w:p w:rsidR="00733535" w:rsidRDefault="00733535">
            <w:pPr>
              <w:pStyle w:val="TableParagraph"/>
            </w:pPr>
          </w:p>
        </w:tc>
        <w:tc>
          <w:tcPr>
            <w:tcW w:w="1775" w:type="dxa"/>
          </w:tcPr>
          <w:p w:rsidR="00733535" w:rsidRDefault="00733535">
            <w:pPr>
              <w:pStyle w:val="TableParagraph"/>
            </w:pPr>
          </w:p>
        </w:tc>
      </w:tr>
    </w:tbl>
    <w:p w:rsidR="00733535" w:rsidRDefault="00733535">
      <w:pPr>
        <w:pStyle w:val="TableParagraph"/>
        <w:sectPr w:rsidR="00733535">
          <w:pgSz w:w="16840" w:h="11910" w:orient="landscape"/>
          <w:pgMar w:top="1100" w:right="566" w:bottom="1140" w:left="1133" w:header="0" w:footer="928" w:gutter="0"/>
          <w:cols w:space="720"/>
        </w:sectPr>
      </w:pPr>
    </w:p>
    <w:p w:rsidR="00733535" w:rsidRDefault="00073A63">
      <w:pPr>
        <w:pStyle w:val="1"/>
        <w:numPr>
          <w:ilvl w:val="0"/>
          <w:numId w:val="4"/>
        </w:numPr>
        <w:tabs>
          <w:tab w:val="left" w:pos="735"/>
        </w:tabs>
        <w:ind w:left="735" w:hanging="280"/>
        <w:jc w:val="left"/>
      </w:pPr>
      <w:r>
        <w:lastRenderedPageBreak/>
        <w:t>ИНФОРМАЦИОНОЕ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rPr>
          <w:spacing w:val="-2"/>
        </w:rPr>
        <w:t>ПРЕДМЕТА</w:t>
      </w:r>
    </w:p>
    <w:p w:rsidR="00733535" w:rsidRDefault="00073A63">
      <w:pPr>
        <w:pStyle w:val="2"/>
        <w:numPr>
          <w:ilvl w:val="1"/>
          <w:numId w:val="5"/>
        </w:numPr>
        <w:tabs>
          <w:tab w:val="left" w:pos="1395"/>
          <w:tab w:val="left" w:pos="4005"/>
        </w:tabs>
        <w:spacing w:before="279"/>
        <w:ind w:right="900" w:hanging="3102"/>
        <w:jc w:val="left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:rsidR="00733535" w:rsidRDefault="00073A63">
      <w:pPr>
        <w:pStyle w:val="a4"/>
        <w:spacing w:line="321" w:lineRule="exact"/>
        <w:ind w:left="851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предмета</w:t>
      </w:r>
      <w:r>
        <w:rPr>
          <w:spacing w:val="55"/>
        </w:rPr>
        <w:t xml:space="preserve"> </w:t>
      </w:r>
      <w:r>
        <w:t>требует</w:t>
      </w:r>
      <w:r>
        <w:rPr>
          <w:spacing w:val="51"/>
        </w:rPr>
        <w:t xml:space="preserve"> </w:t>
      </w:r>
      <w:r>
        <w:t>наличия</w:t>
      </w:r>
      <w:r>
        <w:rPr>
          <w:spacing w:val="52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rPr>
          <w:spacing w:val="-2"/>
        </w:rPr>
        <w:t>кабинета</w:t>
      </w:r>
    </w:p>
    <w:p w:rsidR="00733535" w:rsidRDefault="00073A63">
      <w:pPr>
        <w:pStyle w:val="a4"/>
        <w:spacing w:line="322" w:lineRule="exact"/>
        <w:ind w:left="143"/>
      </w:pPr>
      <w:r>
        <w:rPr>
          <w:spacing w:val="-2"/>
        </w:rPr>
        <w:t>«Информатика».</w:t>
      </w:r>
    </w:p>
    <w:p w:rsidR="00733535" w:rsidRDefault="00073A63">
      <w:pPr>
        <w:tabs>
          <w:tab w:val="left" w:pos="2876"/>
          <w:tab w:val="left" w:pos="4252"/>
          <w:tab w:val="left" w:pos="6219"/>
          <w:tab w:val="left" w:pos="8266"/>
        </w:tabs>
        <w:ind w:left="143" w:right="142" w:firstLine="707"/>
        <w:rPr>
          <w:i/>
          <w:sz w:val="28"/>
        </w:rPr>
      </w:pPr>
      <w:r>
        <w:rPr>
          <w:spacing w:val="-2"/>
          <w:sz w:val="28"/>
        </w:rPr>
        <w:t>Оборудование</w:t>
      </w:r>
      <w:r>
        <w:rPr>
          <w:sz w:val="28"/>
        </w:rPr>
        <w:tab/>
      </w:r>
      <w:r>
        <w:rPr>
          <w:spacing w:val="-2"/>
          <w:sz w:val="28"/>
        </w:rPr>
        <w:t>кабинета</w:t>
      </w:r>
      <w:r>
        <w:rPr>
          <w:sz w:val="28"/>
        </w:rPr>
        <w:tab/>
      </w:r>
      <w:r>
        <w:rPr>
          <w:i/>
          <w:spacing w:val="-2"/>
          <w:sz w:val="28"/>
        </w:rPr>
        <w:t>(описывается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оснащенность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кабинета, </w:t>
      </w:r>
      <w:r>
        <w:rPr>
          <w:i/>
          <w:sz w:val="28"/>
        </w:rPr>
        <w:t>рабочих мест обучающихся и преподавателя):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before="1" w:line="322" w:lineRule="exact"/>
        <w:ind w:hanging="285"/>
        <w:jc w:val="left"/>
        <w:rPr>
          <w:b/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ind w:hanging="285"/>
        <w:jc w:val="left"/>
        <w:rPr>
          <w:sz w:val="28"/>
        </w:rPr>
      </w:pPr>
      <w:r>
        <w:rPr>
          <w:sz w:val="28"/>
        </w:rPr>
        <w:t>маркерная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учебно-методическое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обеспечение.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компьютеры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ind w:hanging="285"/>
        <w:jc w:val="left"/>
        <w:rPr>
          <w:sz w:val="28"/>
        </w:rPr>
      </w:pPr>
      <w:r>
        <w:rPr>
          <w:sz w:val="28"/>
        </w:rPr>
        <w:t>локальная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z w:val="28"/>
        </w:rPr>
        <w:t>сеть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глобальная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сеть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before="2"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системное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прикладное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антивирусное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6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:rsidR="00733535" w:rsidRDefault="00073A63">
      <w:pPr>
        <w:pStyle w:val="a6"/>
        <w:numPr>
          <w:ilvl w:val="0"/>
          <w:numId w:val="6"/>
        </w:numPr>
        <w:tabs>
          <w:tab w:val="left" w:pos="1136"/>
        </w:tabs>
        <w:ind w:hanging="285"/>
        <w:jc w:val="left"/>
        <w:rPr>
          <w:sz w:val="28"/>
        </w:rPr>
      </w:pPr>
      <w:r>
        <w:rPr>
          <w:spacing w:val="-2"/>
          <w:sz w:val="28"/>
        </w:rPr>
        <w:t>мультимедиапроектор.</w:t>
      </w:r>
    </w:p>
    <w:p w:rsidR="00733535" w:rsidRDefault="00073A63">
      <w:pPr>
        <w:pStyle w:val="2"/>
        <w:numPr>
          <w:ilvl w:val="1"/>
          <w:numId w:val="5"/>
        </w:numPr>
        <w:tabs>
          <w:tab w:val="left" w:pos="2867"/>
        </w:tabs>
        <w:spacing w:before="321"/>
        <w:ind w:left="2867" w:hanging="492"/>
        <w:jc w:val="left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733535" w:rsidRDefault="00733535">
      <w:pPr>
        <w:pStyle w:val="a4"/>
        <w:spacing w:before="2"/>
        <w:ind w:left="0"/>
        <w:rPr>
          <w:b/>
        </w:rPr>
      </w:pPr>
    </w:p>
    <w:p w:rsidR="00733535" w:rsidRDefault="00073A63">
      <w:pPr>
        <w:pStyle w:val="a6"/>
        <w:numPr>
          <w:ilvl w:val="2"/>
          <w:numId w:val="5"/>
        </w:numPr>
        <w:tabs>
          <w:tab w:val="left" w:pos="771"/>
        </w:tabs>
        <w:spacing w:line="322" w:lineRule="exact"/>
        <w:ind w:left="771" w:hanging="628"/>
        <w:jc w:val="both"/>
        <w:rPr>
          <w:sz w:val="26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4"/>
        </w:tabs>
        <w:ind w:right="135" w:firstLine="707"/>
        <w:jc w:val="both"/>
        <w:rPr>
          <w:sz w:val="28"/>
        </w:rPr>
      </w:pPr>
      <w:r>
        <w:rPr>
          <w:sz w:val="28"/>
        </w:rPr>
        <w:t xml:space="preserve">Гаврилов, М. В. Информатика и </w:t>
      </w:r>
      <w:r>
        <w:rPr>
          <w:sz w:val="28"/>
        </w:rPr>
        <w:t>информационные технологии: 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Гаврилов,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А. Климов.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4-е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7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доп. —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— 383 с.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4"/>
        </w:tabs>
        <w:spacing w:line="242" w:lineRule="auto"/>
        <w:ind w:right="145" w:firstLine="707"/>
        <w:jc w:val="both"/>
        <w:rPr>
          <w:sz w:val="28"/>
        </w:rPr>
      </w:pPr>
      <w:r>
        <w:rPr>
          <w:sz w:val="28"/>
        </w:rPr>
        <w:t>Зимин, В. П. Информатика. Лабораторный практикум в 2 ч. Часть 1: учебное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для 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 образования /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Зимин.</w:t>
      </w:r>
    </w:p>
    <w:p w:rsidR="00733535" w:rsidRDefault="00073A63">
      <w:pPr>
        <w:pStyle w:val="a4"/>
        <w:spacing w:line="317" w:lineRule="exact"/>
        <w:ind w:left="143"/>
        <w:jc w:val="both"/>
      </w:pPr>
      <w:r>
        <w:t>—</w:t>
      </w:r>
      <w:r>
        <w:rPr>
          <w:spacing w:val="-6"/>
        </w:rPr>
        <w:t xml:space="preserve"> </w:t>
      </w:r>
      <w:r>
        <w:t>2-е</w:t>
      </w:r>
      <w:r>
        <w:rPr>
          <w:spacing w:val="-5"/>
        </w:rPr>
        <w:t xml:space="preserve"> </w:t>
      </w:r>
      <w:r>
        <w:t>изд.,</w:t>
      </w:r>
      <w:r>
        <w:rPr>
          <w:spacing w:val="-3"/>
        </w:rPr>
        <w:t xml:space="preserve"> </w:t>
      </w:r>
      <w:r>
        <w:t>испр.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доп.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2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Юрайт,</w:t>
      </w:r>
      <w:r>
        <w:rPr>
          <w:spacing w:val="-3"/>
        </w:rPr>
        <w:t xml:space="preserve"> </w:t>
      </w:r>
      <w:r>
        <w:t>2020.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126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733535" w:rsidRDefault="00073A63">
      <w:pPr>
        <w:pStyle w:val="a6"/>
        <w:numPr>
          <w:ilvl w:val="2"/>
          <w:numId w:val="5"/>
        </w:numPr>
        <w:tabs>
          <w:tab w:val="left" w:pos="699"/>
        </w:tabs>
        <w:spacing w:before="274"/>
        <w:ind w:left="699" w:hanging="628"/>
        <w:jc w:val="both"/>
        <w:rPr>
          <w:sz w:val="26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274"/>
        </w:tabs>
        <w:ind w:right="418" w:firstLine="707"/>
        <w:jc w:val="both"/>
        <w:rPr>
          <w:sz w:val="28"/>
        </w:rPr>
      </w:pPr>
      <w:r>
        <w:rPr>
          <w:sz w:val="28"/>
        </w:rPr>
        <w:t>Акопов, А. С. Компьютерное моделирование : учебник и практикум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Акопов. — Москва : Издательство Юрайт, 2025. — 389 с. — (Профессиональное образование). — ISBN 978-5-534-10712-8.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274"/>
        </w:tabs>
        <w:spacing w:before="1"/>
        <w:ind w:right="144" w:firstLine="707"/>
        <w:jc w:val="both"/>
        <w:rPr>
          <w:sz w:val="28"/>
        </w:rPr>
      </w:pPr>
      <w:r>
        <w:rPr>
          <w:sz w:val="28"/>
        </w:rPr>
        <w:t>Арьков В.Ю. Анализ и визуализация данных в электронных таблицах. Учебное пособие. - Издательские решения, 2020. - 174 с.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274"/>
        </w:tabs>
        <w:ind w:right="418" w:firstLine="707"/>
        <w:jc w:val="both"/>
        <w:rPr>
          <w:sz w:val="28"/>
        </w:rPr>
      </w:pPr>
      <w:r>
        <w:rPr>
          <w:sz w:val="28"/>
        </w:rPr>
        <w:t>Б</w:t>
      </w:r>
      <w:r>
        <w:rPr>
          <w:sz w:val="28"/>
        </w:rPr>
        <w:t>оресков,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-14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13"/>
          <w:sz w:val="28"/>
        </w:rPr>
        <w:t xml:space="preserve"> </w:t>
      </w:r>
      <w:r>
        <w:rPr>
          <w:sz w:val="28"/>
        </w:rPr>
        <w:t>для среднего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Боресков,</w:t>
      </w:r>
      <w:r>
        <w:rPr>
          <w:spacing w:val="-7"/>
          <w:sz w:val="28"/>
        </w:rPr>
        <w:t xml:space="preserve"> </w:t>
      </w:r>
      <w:r>
        <w:rPr>
          <w:sz w:val="28"/>
        </w:rPr>
        <w:t>Е.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Шикин. — Москва : Издательство Юрайт, 2021. — 219 с. — (Профессиональное образование). — ISBN 978-5-534-11630-4. — Текст : электрон</w:t>
      </w:r>
      <w:r>
        <w:rPr>
          <w:sz w:val="28"/>
        </w:rPr>
        <w:t>ный // Образовательная платформа Юрайт [сайт]. — URL: https://urait.ru/bcode/476345 (дата обращения: 09.10.2022).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274"/>
        </w:tabs>
        <w:ind w:right="427" w:firstLine="707"/>
        <w:jc w:val="both"/>
        <w:rPr>
          <w:sz w:val="28"/>
        </w:rPr>
      </w:pPr>
      <w:r>
        <w:rPr>
          <w:sz w:val="28"/>
        </w:rPr>
        <w:t>Демин, А. Ю. Информатика. Лабораторный практикум : учебное 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Ю.</w:t>
      </w:r>
      <w:r>
        <w:rPr>
          <w:spacing w:val="-7"/>
          <w:sz w:val="28"/>
        </w:rPr>
        <w:t xml:space="preserve"> </w:t>
      </w:r>
      <w:r>
        <w:rPr>
          <w:sz w:val="28"/>
        </w:rPr>
        <w:t>Демин,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</w:p>
    <w:p w:rsidR="00733535" w:rsidRDefault="00733535">
      <w:pPr>
        <w:pStyle w:val="a6"/>
        <w:rPr>
          <w:sz w:val="28"/>
        </w:rPr>
        <w:sectPr w:rsidR="00733535">
          <w:footerReference w:type="default" r:id="rId12"/>
          <w:pgSz w:w="11910" w:h="16840"/>
          <w:pgMar w:top="1040" w:right="708" w:bottom="1140" w:left="1559" w:header="0" w:footer="957" w:gutter="0"/>
          <w:cols w:space="720"/>
        </w:sectPr>
      </w:pPr>
    </w:p>
    <w:p w:rsidR="00733535" w:rsidRDefault="00073A63">
      <w:pPr>
        <w:pStyle w:val="a4"/>
        <w:spacing w:before="74"/>
        <w:ind w:left="143"/>
        <w:jc w:val="both"/>
      </w:pPr>
      <w:r>
        <w:lastRenderedPageBreak/>
        <w:t>Дорофеев.</w:t>
      </w:r>
      <w:r>
        <w:rPr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Издательство</w:t>
      </w:r>
      <w:r>
        <w:rPr>
          <w:spacing w:val="-3"/>
        </w:rPr>
        <w:t xml:space="preserve"> </w:t>
      </w:r>
      <w:r>
        <w:t>Юрайт,</w:t>
      </w:r>
      <w:r>
        <w:rPr>
          <w:spacing w:val="-4"/>
        </w:rPr>
        <w:t xml:space="preserve"> </w:t>
      </w:r>
      <w:r>
        <w:t>2020.</w:t>
      </w:r>
      <w:r>
        <w:rPr>
          <w:spacing w:val="-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133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 w:rsidR="00733535" w:rsidRDefault="00733535">
      <w:pPr>
        <w:pStyle w:val="a4"/>
        <w:spacing w:before="2"/>
        <w:ind w:left="0"/>
      </w:pPr>
    </w:p>
    <w:p w:rsidR="00733535" w:rsidRDefault="00073A63">
      <w:pPr>
        <w:pStyle w:val="a6"/>
        <w:numPr>
          <w:ilvl w:val="2"/>
          <w:numId w:val="5"/>
        </w:numPr>
        <w:tabs>
          <w:tab w:val="left" w:pos="840"/>
        </w:tabs>
        <w:spacing w:line="322" w:lineRule="exact"/>
        <w:ind w:left="840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7" w:firstLine="566"/>
        <w:jc w:val="both"/>
        <w:rPr>
          <w:sz w:val="28"/>
        </w:rPr>
      </w:pPr>
      <w:r>
        <w:rPr>
          <w:sz w:val="28"/>
        </w:rPr>
        <w:t>book.ru : сайт -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Доступ к литературе по информатике [Электронный ресурс]. – URL : </w:t>
      </w:r>
      <w:hyperlink r:id="rId13">
        <w:r>
          <w:rPr>
            <w:color w:val="0000FF"/>
            <w:sz w:val="28"/>
            <w:u w:val="single" w:color="0000FF"/>
          </w:rPr>
          <w:t>https://www.book.ru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>(дата обращения:</w:t>
      </w:r>
      <w:r>
        <w:rPr>
          <w:sz w:val="28"/>
        </w:rPr>
        <w:t xml:space="preserve"> 20.04.2025). - Режим доступа: для зарегистрир. читателей. – Текст : 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sz w:val="28"/>
        </w:rPr>
        <w:t xml:space="preserve">infourok.ru : сайт - Доступ к видеоурокам по информатике [Электронный ресурс]. – URL : </w:t>
      </w:r>
      <w:hyperlink r:id="rId14">
        <w:r>
          <w:rPr>
            <w:color w:val="0000FF"/>
            <w:sz w:val="28"/>
            <w:u w:val="single" w:color="0000FF"/>
          </w:rPr>
          <w:t>https://infourok.ru/bibliot</w:t>
        </w:r>
        <w:r>
          <w:rPr>
            <w:color w:val="0000FF"/>
            <w:sz w:val="28"/>
            <w:u w:val="single" w:color="0000FF"/>
          </w:rPr>
          <w:t>eka/informatika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>(дата 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20.04.2025).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зарегистрир.</w:t>
      </w:r>
      <w:r>
        <w:rPr>
          <w:spacing w:val="-9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:rsidR="00733535" w:rsidRDefault="00073A63">
      <w:pPr>
        <w:pStyle w:val="a4"/>
        <w:spacing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>iprbookshop.ru : сайт - Электронная библиотечная система</w:t>
      </w:r>
      <w:r>
        <w:rPr>
          <w:color w:val="0000FF"/>
          <w:sz w:val="28"/>
        </w:rPr>
        <w:t xml:space="preserve"> </w:t>
      </w:r>
      <w:r>
        <w:rPr>
          <w:sz w:val="28"/>
        </w:rPr>
        <w:t>[Электронный ресурс]. – URL :</w:t>
      </w:r>
      <w:r>
        <w:rPr>
          <w:spacing w:val="40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https://www.iprbookshop.ru/586.htm</w:t>
        </w:r>
      </w:hyperlink>
      <w:r>
        <w:rPr>
          <w:color w:val="0000FF"/>
          <w:sz w:val="28"/>
          <w:u w:val="single" w:color="0000FF"/>
        </w:rPr>
        <w:t xml:space="preserve">l </w:t>
      </w:r>
      <w:r>
        <w:rPr>
          <w:sz w:val="28"/>
        </w:rPr>
        <w:t>(дата 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20.04.2025).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зарегистрир.</w:t>
      </w:r>
      <w:r>
        <w:rPr>
          <w:spacing w:val="-9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:rsidR="00733535" w:rsidRDefault="00073A63">
      <w:pPr>
        <w:pStyle w:val="a4"/>
        <w:spacing w:before="2"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7" w:firstLine="566"/>
        <w:jc w:val="both"/>
        <w:rPr>
          <w:sz w:val="28"/>
        </w:rPr>
      </w:pPr>
      <w:r>
        <w:rPr>
          <w:sz w:val="28"/>
        </w:rPr>
        <w:t>resh.edu.ru : сайт - Доступ к учебному курсу информатики [Электронн</w:t>
      </w:r>
      <w:r>
        <w:rPr>
          <w:sz w:val="28"/>
        </w:rPr>
        <w:t xml:space="preserve">ый ресурс]. – URL : </w:t>
      </w:r>
      <w:hyperlink r:id="rId16">
        <w:r>
          <w:rPr>
            <w:color w:val="0000FF"/>
            <w:sz w:val="28"/>
            <w:u w:val="single" w:color="0000FF"/>
          </w:rPr>
          <w:t>https://resh.edu.ru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 xml:space="preserve">(дата обращения: 20.04.2025). - Режим доступа: для зарегистрир. читателей. – Текст : </w:t>
      </w:r>
      <w:r>
        <w:rPr>
          <w:spacing w:val="-2"/>
          <w:sz w:val="28"/>
        </w:rPr>
        <w:t>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4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 xml:space="preserve">sdo.edu.orb.ru : сайт - Цифровая школа Оренбуржья </w:t>
      </w:r>
      <w:r>
        <w:rPr>
          <w:sz w:val="28"/>
        </w:rPr>
        <w:t>[Электронный ресурс].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URL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https://sdo.edu.orb.ru/index.php</w:t>
        </w:r>
      </w:hyperlink>
      <w:r>
        <w:rPr>
          <w:color w:val="0000FF"/>
          <w:spacing w:val="-6"/>
          <w:sz w:val="28"/>
        </w:rPr>
        <w:t xml:space="preserve"> </w:t>
      </w:r>
      <w:r>
        <w:rPr>
          <w:sz w:val="28"/>
        </w:rPr>
        <w:t>(дата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8"/>
          <w:sz w:val="28"/>
        </w:rPr>
        <w:t xml:space="preserve"> </w:t>
      </w:r>
      <w:r>
        <w:rPr>
          <w:sz w:val="28"/>
        </w:rPr>
        <w:t>20.04.2025).</w:t>
      </w:r>
      <w:r>
        <w:rPr>
          <w:spacing w:val="-9"/>
          <w:sz w:val="28"/>
        </w:rPr>
        <w:t xml:space="preserve"> </w:t>
      </w:r>
      <w:r>
        <w:rPr>
          <w:sz w:val="28"/>
        </w:rPr>
        <w:t>- Режим доступа: для зарегистрир. читателей. – Текст : 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6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>window.edu.ru : сайт - Доступ к образовательным ресурсам Единое</w:t>
      </w:r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 xml:space="preserve">окно </w:t>
      </w:r>
      <w:r>
        <w:rPr>
          <w:sz w:val="28"/>
        </w:rPr>
        <w:t xml:space="preserve">[Электронный ресурс]. – URL : </w:t>
      </w:r>
      <w:hyperlink r:id="rId18">
        <w:r>
          <w:rPr>
            <w:color w:val="0000FF"/>
            <w:sz w:val="28"/>
            <w:u w:val="single" w:color="0000FF"/>
          </w:rPr>
          <w:t>http://window.edu.ru/resource/283/65283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обращения: 20.04.2025). - Режим доступа: для зарегистрир. читателей. – Текст : 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sz w:val="28"/>
        </w:rPr>
        <w:t>zipsites.ru : Бесплатная элек</w:t>
      </w:r>
      <w:r>
        <w:rPr>
          <w:sz w:val="28"/>
        </w:rPr>
        <w:t xml:space="preserve">тронная интернет-библиотека по всем областям знаний [Электронный ресурс]. – URL : </w:t>
      </w:r>
      <w:hyperlink r:id="rId19">
        <w:r>
          <w:rPr>
            <w:color w:val="0000FF"/>
            <w:sz w:val="28"/>
            <w:u w:val="single" w:color="0000FF"/>
          </w:rPr>
          <w:t>http://www.zipsites.r</w:t>
        </w:r>
      </w:hyperlink>
      <w:r>
        <w:rPr>
          <w:color w:val="0000FF"/>
          <w:sz w:val="28"/>
          <w:u w:val="single" w:color="0000FF"/>
        </w:rPr>
        <w:t xml:space="preserve">u </w:t>
      </w:r>
      <w:r>
        <w:rPr>
          <w:sz w:val="28"/>
        </w:rPr>
        <w:t>(дата 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20.04.2025).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зарегистрир.</w:t>
      </w:r>
      <w:r>
        <w:rPr>
          <w:spacing w:val="-9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:rsidR="00733535" w:rsidRDefault="00073A63">
      <w:pPr>
        <w:pStyle w:val="a4"/>
        <w:spacing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6"/>
        </w:tabs>
        <w:spacing w:line="322" w:lineRule="exact"/>
        <w:ind w:left="1136" w:hanging="427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Яндекс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Практикум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6"/>
        </w:tabs>
        <w:ind w:left="1136" w:hanging="427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(resh.edu.ru)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11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(resh.edu.ru)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242" w:lineRule="auto"/>
        <w:ind w:right="141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10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Медиапортал.</w:t>
      </w:r>
      <w:r>
        <w:rPr>
          <w:spacing w:val="4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методических медиаматериалов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317" w:lineRule="exact"/>
        <w:ind w:left="1135" w:hanging="426"/>
        <w:rPr>
          <w:sz w:val="28"/>
        </w:rPr>
      </w:pPr>
      <w:r>
        <w:rPr>
          <w:sz w:val="28"/>
        </w:rPr>
        <w:t>Инфо</w:t>
      </w:r>
      <w:r>
        <w:rPr>
          <w:sz w:val="28"/>
        </w:rPr>
        <w:t>рматика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ЯндексРепетитор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right="137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11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Медиапортал.</w:t>
      </w:r>
      <w:r>
        <w:rPr>
          <w:spacing w:val="4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методических медиаматериалов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321" w:lineRule="exact"/>
        <w:ind w:left="1135" w:hanging="426"/>
        <w:rPr>
          <w:sz w:val="28"/>
        </w:rPr>
      </w:pPr>
      <w:r>
        <w:rPr>
          <w:sz w:val="28"/>
        </w:rPr>
        <w:t>Информатика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ЯндексРепетитор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242" w:lineRule="auto"/>
        <w:ind w:right="144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ИКТ.</w:t>
      </w:r>
      <w:r>
        <w:rPr>
          <w:spacing w:val="40"/>
          <w:sz w:val="28"/>
        </w:rPr>
        <w:t xml:space="preserve"> </w:t>
      </w:r>
      <w:r>
        <w:rPr>
          <w:sz w:val="28"/>
        </w:rPr>
        <w:t>Тренировочные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 ЕГЭ-2020 </w:t>
      </w:r>
      <w:r>
        <w:rPr>
          <w:sz w:val="28"/>
        </w:rPr>
        <w:t>- ЯндексРепетитор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317" w:lineRule="exact"/>
        <w:ind w:left="1135" w:hanging="426"/>
        <w:rPr>
          <w:sz w:val="28"/>
        </w:rPr>
      </w:pPr>
      <w:r>
        <w:rPr>
          <w:sz w:val="28"/>
        </w:rPr>
        <w:t xml:space="preserve">Урок </w:t>
      </w:r>
      <w:r>
        <w:rPr>
          <w:spacing w:val="-2"/>
          <w:sz w:val="28"/>
        </w:rPr>
        <w:t>цифры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>Элективные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-7"/>
          <w:sz w:val="28"/>
        </w:rPr>
        <w:t xml:space="preserve"> </w:t>
      </w:r>
      <w:r>
        <w:rPr>
          <w:sz w:val="28"/>
        </w:rPr>
        <w:t>курсы.</w:t>
      </w:r>
      <w:r>
        <w:rPr>
          <w:spacing w:val="-9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Яндекса</w:t>
      </w:r>
    </w:p>
    <w:p w:rsidR="00733535" w:rsidRDefault="00073A63">
      <w:pPr>
        <w:pStyle w:val="a6"/>
        <w:numPr>
          <w:ilvl w:val="3"/>
          <w:numId w:val="5"/>
        </w:numPr>
        <w:tabs>
          <w:tab w:val="left" w:pos="1135"/>
        </w:tabs>
        <w:ind w:left="1135" w:hanging="426"/>
        <w:rPr>
          <w:sz w:val="28"/>
        </w:rPr>
      </w:pPr>
      <w:r>
        <w:rPr>
          <w:sz w:val="28"/>
        </w:rPr>
        <w:t xml:space="preserve">Я </w:t>
      </w:r>
      <w:r>
        <w:rPr>
          <w:spacing w:val="-2"/>
          <w:sz w:val="28"/>
        </w:rPr>
        <w:t>класс</w:t>
      </w:r>
    </w:p>
    <w:sectPr w:rsidR="00733535">
      <w:pgSz w:w="11910" w:h="16840"/>
      <w:pgMar w:top="1040" w:right="708" w:bottom="1140" w:left="1559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535" w:rsidRDefault="00073A63">
      <w:r>
        <w:separator/>
      </w:r>
    </w:p>
  </w:endnote>
  <w:endnote w:type="continuationSeparator" w:id="0">
    <w:p w:rsidR="00733535" w:rsidRDefault="0007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535" w:rsidRDefault="00073A63">
    <w:pPr>
      <w:pStyle w:val="a4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9944735</wp:posOffset>
              </wp:positionV>
              <wp:extent cx="153670" cy="16573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3535" w:rsidRDefault="00073A6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2.95pt;margin-top:783.05pt;width:12.1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" filled="f" stroked="f">
              <v:textbox inset="0,0,0,0">
                <w:txbxContent>
                  <w:p w:rsidR="00733535" w:rsidRDefault="00073A6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535" w:rsidRDefault="00733535">
    <w:pPr>
      <w:pStyle w:val="a4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535" w:rsidRDefault="00073A63">
    <w:pPr>
      <w:pStyle w:val="a4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5200650</wp:posOffset>
              </wp:positionH>
              <wp:positionV relativeFrom="page">
                <wp:posOffset>6812915</wp:posOffset>
              </wp:positionV>
              <wp:extent cx="217170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3535" w:rsidRDefault="00073A63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9.5pt;margin-top:536.45pt;width:17.1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" filled="f" stroked="f">
              <v:textbox inset="0,0,0,0">
                <w:txbxContent>
                  <w:p w:rsidR="00733535" w:rsidRDefault="00073A63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535" w:rsidRDefault="00073A63">
    <w:pPr>
      <w:pStyle w:val="a4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3949065</wp:posOffset>
              </wp:positionH>
              <wp:positionV relativeFrom="page">
                <wp:posOffset>9944735</wp:posOffset>
              </wp:positionV>
              <wp:extent cx="21717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3535" w:rsidRDefault="00073A63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10.95pt;margin-top:783.05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" filled="f" stroked="f">
              <v:textbox inset="0,0,0,0">
                <w:txbxContent>
                  <w:p w:rsidR="00733535" w:rsidRDefault="00073A63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23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535" w:rsidRDefault="00073A63">
      <w:r>
        <w:separator/>
      </w:r>
    </w:p>
  </w:footnote>
  <w:footnote w:type="continuationSeparator" w:id="0">
    <w:p w:rsidR="00733535" w:rsidRDefault="0007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multilevel"/>
    <w:tmpl w:val="B5E306ED"/>
    <w:lvl w:ilvl="0">
      <w:start w:val="4"/>
      <w:numFmt w:val="decimal"/>
      <w:lvlText w:val="%1"/>
      <w:lvlJc w:val="left"/>
      <w:pPr>
        <w:ind w:left="400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5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75" w:hanging="632"/>
        <w:jc w:val="right"/>
      </w:pPr>
      <w:rPr>
        <w:rFonts w:hint="default"/>
        <w:spacing w:val="-3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40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4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9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288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9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4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8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CF092B84"/>
    <w:multiLevelType w:val="multilevel"/>
    <w:tmpl w:val="CF092B84"/>
    <w:lvl w:ilvl="0">
      <w:numFmt w:val="bullet"/>
      <w:lvlText w:val="-"/>
      <w:lvlJc w:val="left"/>
      <w:pPr>
        <w:ind w:left="156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09" w:hanging="30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9" w:hanging="3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9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8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8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8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2559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ind w:left="1561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04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8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6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0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9" w:hanging="387"/>
      </w:pPr>
      <w:rPr>
        <w:rFonts w:hint="default"/>
        <w:lang w:val="ru-RU" w:eastAsia="en-US" w:bidi="ar-SA"/>
      </w:rPr>
    </w:lvl>
  </w:abstractNum>
  <w:abstractNum w:abstractNumId="4" w15:restartNumberingAfterBreak="0">
    <w:nsid w:val="03D62ECE"/>
    <w:multiLevelType w:val="multilevel"/>
    <w:tmpl w:val="03D62ECE"/>
    <w:lvl w:ilvl="0">
      <w:numFmt w:val="bullet"/>
      <w:lvlText w:val="•"/>
      <w:lvlJc w:val="left"/>
      <w:pPr>
        <w:ind w:left="1136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89" w:hanging="2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39" w:hanging="2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9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9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59ADCABA"/>
    <w:multiLevelType w:val="multilevel"/>
    <w:tmpl w:val="59ADCABA"/>
    <w:lvl w:ilvl="0">
      <w:numFmt w:val="bullet"/>
      <w:lvlText w:val=""/>
      <w:lvlJc w:val="left"/>
      <w:pPr>
        <w:ind w:left="156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09" w:hanging="2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9" w:hanging="2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8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28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3535"/>
    <w:rsid w:val="00073A63"/>
    <w:rsid w:val="00733535"/>
    <w:rsid w:val="442517EE"/>
    <w:rsid w:val="6933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B3F8"/>
  <w15:docId w15:val="{E414FECA-C56E-4C20-9EE9-60A173C7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4"/>
      <w:ind w:left="73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690" w:hanging="42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677"/>
        <w:tab w:val="right" w:pos="9355"/>
      </w:tabs>
    </w:pPr>
    <w:rPr>
      <w:rFonts w:ascii="Calibri" w:hAnsi="Calibri"/>
    </w:rPr>
  </w:style>
  <w:style w:type="paragraph" w:styleId="a4">
    <w:name w:val="Body Text"/>
    <w:basedOn w:val="a"/>
    <w:uiPriority w:val="1"/>
    <w:qFormat/>
    <w:pPr>
      <w:ind w:left="1561"/>
    </w:pPr>
    <w:rPr>
      <w:sz w:val="28"/>
      <w:szCs w:val="28"/>
    </w:rPr>
  </w:style>
  <w:style w:type="paragraph" w:styleId="a5">
    <w:name w:val="footer"/>
    <w:basedOn w:val="a"/>
    <w:pPr>
      <w:tabs>
        <w:tab w:val="center" w:pos="4677"/>
        <w:tab w:val="right" w:pos="9355"/>
      </w:tabs>
    </w:pPr>
    <w:rPr>
      <w:rFonts w:ascii="Calibri" w:hAnsi="Calibri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ook.ru/" TargetMode="External"/><Relationship Id="rId18" Type="http://schemas.openxmlformats.org/officeDocument/2006/relationships/hyperlink" Target="http://window.edu.ru/resource/283/6528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sdo.edu.orb.ru/index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586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zipsite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infourok.ru/biblioteka/informat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5690</Words>
  <Characters>32433</Characters>
  <Application>Microsoft Office Word</Application>
  <DocSecurity>0</DocSecurity>
  <Lines>270</Lines>
  <Paragraphs>76</Paragraphs>
  <ScaleCrop>false</ScaleCrop>
  <Company>Microsoft</Company>
  <LinksUpToDate>false</LinksUpToDate>
  <CharactersWithSpaces>38047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 Владимировна</cp:lastModifiedBy>
  <cp:revision>2</cp:revision>
  <cp:lastPrinted>2025-11-16T15:24:00Z</cp:lastPrinted>
  <dcterms:created xsi:type="dcterms:W3CDTF">2025-11-16T14:20:00Z</dcterms:created>
  <dcterms:modified xsi:type="dcterms:W3CDTF">2025-11-19T12:39:00Z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2025-11-16T00:00:00Z</vt:filetime>
  </property>
  <property fmtid="{D5CDD505-2E9C-101B-9397-08002B2CF9AE}" pid="5" name="Producer">
    <vt:lpwstr>ABBYY FineReader PDF</vt:lpwstr>
  </property>
  <property fmtid="{D5CDD505-2E9C-101B-9397-08002B2CF9AE}" pid="6" name="KSOProductBuildVer">
    <vt:lpwstr>1049-12.2.0.23155</vt:lpwstr>
  </property>
  <property fmtid="{D5CDD505-2E9C-101B-9397-08002B2CF9AE}" pid="7" name="ICV">
    <vt:lpwstr>9172471976634CD8802D1CCA926BD05A_12</vt:lpwstr>
  </property>
</Properties>
</file>